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1ED60C7" w14:textId="7781D000" w:rsidR="00BF7F06" w:rsidRPr="00453676" w:rsidRDefault="00EE5E42" w:rsidP="009E4AB7">
      <w:pPr>
        <w:rPr>
          <w:rFonts w:ascii="Calibri" w:hAnsi="Calibri" w:cs="Calibri"/>
          <w:b/>
          <w:bCs/>
        </w:rPr>
      </w:pPr>
      <w:r>
        <w:rPr>
          <w:rFonts w:ascii="Calibri" w:hAnsi="Calibri" w:cs="Calibri"/>
          <w:b/>
          <w:bCs/>
        </w:rPr>
        <w:t>Solid</w:t>
      </w:r>
    </w:p>
    <w:p w14:paraId="6AA68B88" w14:textId="142EA086" w:rsidR="007A6325" w:rsidRPr="00453676" w:rsidRDefault="00EE5E42" w:rsidP="009E4AB7">
      <w:pPr>
        <w:rPr>
          <w:rFonts w:ascii="Calibri" w:hAnsi="Calibri" w:cs="Calibri"/>
          <w:b/>
          <w:bCs/>
        </w:rPr>
      </w:pPr>
      <w:r>
        <w:rPr>
          <w:rFonts w:ascii="Calibri" w:hAnsi="Calibri" w:cs="Calibri"/>
          <w:b/>
          <w:bCs/>
        </w:rPr>
        <w:t xml:space="preserve">God’s Promises </w:t>
      </w:r>
      <w:proofErr w:type="gramStart"/>
      <w:r>
        <w:rPr>
          <w:rFonts w:ascii="Calibri" w:hAnsi="Calibri" w:cs="Calibri"/>
          <w:b/>
          <w:bCs/>
        </w:rPr>
        <w:t>For</w:t>
      </w:r>
      <w:proofErr w:type="gramEnd"/>
      <w:r>
        <w:rPr>
          <w:rFonts w:ascii="Calibri" w:hAnsi="Calibri" w:cs="Calibri"/>
          <w:b/>
          <w:bCs/>
        </w:rPr>
        <w:t xml:space="preserve"> </w:t>
      </w:r>
      <w:r w:rsidR="001F0EDE">
        <w:rPr>
          <w:rFonts w:ascii="Calibri" w:hAnsi="Calibri" w:cs="Calibri"/>
          <w:b/>
          <w:bCs/>
        </w:rPr>
        <w:t>Big Challenges</w:t>
      </w:r>
      <w:r w:rsidR="008E6542" w:rsidRPr="00453676">
        <w:rPr>
          <w:rFonts w:ascii="Calibri" w:hAnsi="Calibri" w:cs="Calibri"/>
          <w:b/>
          <w:bCs/>
        </w:rPr>
        <w:t xml:space="preserve"> (Part </w:t>
      </w:r>
      <w:r w:rsidR="001F0EDE">
        <w:rPr>
          <w:rFonts w:ascii="Calibri" w:hAnsi="Calibri" w:cs="Calibri"/>
          <w:b/>
          <w:bCs/>
        </w:rPr>
        <w:t>2</w:t>
      </w:r>
      <w:r w:rsidR="008E6542" w:rsidRPr="00453676">
        <w:rPr>
          <w:rFonts w:ascii="Calibri" w:hAnsi="Calibri" w:cs="Calibri"/>
          <w:b/>
          <w:bCs/>
        </w:rPr>
        <w:t xml:space="preserve"> of </w:t>
      </w:r>
      <w:r w:rsidR="00647F89">
        <w:rPr>
          <w:rFonts w:ascii="Calibri" w:hAnsi="Calibri" w:cs="Calibri"/>
          <w:b/>
          <w:bCs/>
        </w:rPr>
        <w:t>4</w:t>
      </w:r>
      <w:r w:rsidR="008E6542" w:rsidRPr="00453676">
        <w:rPr>
          <w:rFonts w:ascii="Calibri" w:hAnsi="Calibri" w:cs="Calibri"/>
          <w:b/>
          <w:bCs/>
        </w:rPr>
        <w:t>)</w:t>
      </w:r>
    </w:p>
    <w:p w14:paraId="1243C710" w14:textId="1A13C332" w:rsidR="007A6325" w:rsidRPr="00453676" w:rsidRDefault="001F0EDE" w:rsidP="009E4AB7">
      <w:pPr>
        <w:rPr>
          <w:rFonts w:ascii="Calibri" w:hAnsi="Calibri" w:cs="Calibri"/>
          <w:b/>
          <w:bCs/>
        </w:rPr>
      </w:pPr>
      <w:r>
        <w:rPr>
          <w:rFonts w:ascii="Calibri" w:hAnsi="Calibri" w:cs="Calibri"/>
          <w:b/>
          <w:bCs/>
        </w:rPr>
        <w:t>Deuteronomy 31:8</w:t>
      </w:r>
    </w:p>
    <w:p w14:paraId="4D385E71" w14:textId="77777777" w:rsidR="007A6325" w:rsidRPr="00453676" w:rsidRDefault="009E4AB7" w:rsidP="009E4AB7">
      <w:pPr>
        <w:rPr>
          <w:rFonts w:ascii="Calibri" w:hAnsi="Calibri" w:cs="Calibri"/>
          <w:b/>
          <w:bCs/>
        </w:rPr>
      </w:pPr>
      <w:r w:rsidRPr="00453676">
        <w:rPr>
          <w:rFonts w:ascii="Calibri" w:hAnsi="Calibri" w:cs="Calibri"/>
          <w:b/>
          <w:bCs/>
        </w:rPr>
        <w:t>Pastor Ryan He</w:t>
      </w:r>
      <w:r w:rsidR="00F36CB1" w:rsidRPr="00453676">
        <w:rPr>
          <w:rFonts w:ascii="Calibri" w:hAnsi="Calibri" w:cs="Calibri"/>
          <w:b/>
          <w:bCs/>
        </w:rPr>
        <w:t>ll</w:t>
      </w:r>
      <w:r w:rsidRPr="00453676">
        <w:rPr>
          <w:rFonts w:ascii="Calibri" w:hAnsi="Calibri" w:cs="Calibri"/>
          <w:b/>
          <w:bCs/>
        </w:rPr>
        <w:t>er</w:t>
      </w:r>
    </w:p>
    <w:p w14:paraId="068C06A5" w14:textId="77777777" w:rsidR="007A6325" w:rsidRPr="00FB290F" w:rsidRDefault="007A6325" w:rsidP="009E4AB7"/>
    <w:p w14:paraId="20D0612B" w14:textId="77777777" w:rsidR="001F0EDE" w:rsidRPr="001F0EDE" w:rsidRDefault="001F0EDE" w:rsidP="001F0EDE">
      <w:pPr>
        <w:spacing w:line="276" w:lineRule="auto"/>
        <w:rPr>
          <w:rFonts w:ascii="Calibri" w:hAnsi="Calibri"/>
        </w:rPr>
      </w:pPr>
      <w:r w:rsidRPr="001F0EDE">
        <w:rPr>
          <w:rFonts w:ascii="Calibri" w:hAnsi="Calibri"/>
        </w:rPr>
        <w:t xml:space="preserve">Last week we kicked off this series, called “Solid.” We've been talking about the promises of God. </w:t>
      </w:r>
    </w:p>
    <w:p w14:paraId="752C6E62" w14:textId="77777777" w:rsidR="001F0EDE" w:rsidRPr="001F0EDE" w:rsidRDefault="001F0EDE" w:rsidP="001F0EDE">
      <w:pPr>
        <w:spacing w:line="276" w:lineRule="auto"/>
        <w:rPr>
          <w:rFonts w:ascii="Calibri" w:hAnsi="Calibri"/>
        </w:rPr>
      </w:pPr>
    </w:p>
    <w:p w14:paraId="4493958B" w14:textId="77777777" w:rsidR="001F0EDE" w:rsidRPr="001F0EDE" w:rsidRDefault="001F0EDE" w:rsidP="001F0EDE">
      <w:pPr>
        <w:spacing w:line="276" w:lineRule="auto"/>
        <w:rPr>
          <w:rFonts w:ascii="Calibri" w:hAnsi="Calibri"/>
        </w:rPr>
      </w:pPr>
      <w:r w:rsidRPr="001F0EDE">
        <w:rPr>
          <w:rFonts w:ascii="Calibri" w:hAnsi="Calibri"/>
        </w:rPr>
        <w:t xml:space="preserve">“Through these he has given us his very great and precious promises, so that through them you can participate in the divine nature, having escaped the corruption in the world caused by evil desires” (2 Peter 1:4). </w:t>
      </w:r>
    </w:p>
    <w:p w14:paraId="6CDCDDB8" w14:textId="77777777" w:rsidR="001F0EDE" w:rsidRPr="001F0EDE" w:rsidRDefault="001F0EDE" w:rsidP="001F0EDE">
      <w:pPr>
        <w:spacing w:line="276" w:lineRule="auto"/>
        <w:rPr>
          <w:rFonts w:ascii="Calibri" w:hAnsi="Calibri"/>
        </w:rPr>
      </w:pPr>
    </w:p>
    <w:p w14:paraId="7032CF15" w14:textId="77777777" w:rsidR="001F0EDE" w:rsidRPr="001F0EDE" w:rsidRDefault="001F0EDE" w:rsidP="001F0EDE">
      <w:pPr>
        <w:spacing w:line="276" w:lineRule="auto"/>
        <w:rPr>
          <w:rFonts w:ascii="Calibri" w:hAnsi="Calibri"/>
        </w:rPr>
      </w:pPr>
      <w:r w:rsidRPr="001F0EDE">
        <w:rPr>
          <w:rFonts w:ascii="Calibri" w:hAnsi="Calibri"/>
        </w:rPr>
        <w:t xml:space="preserve">I love that passage because it describes the promises of God as precious, as something of great value, as something of significance. He says they are precious promises. They are great promises. They are so valuable to our lives. </w:t>
      </w:r>
    </w:p>
    <w:p w14:paraId="683F408D" w14:textId="77777777" w:rsidR="001F0EDE" w:rsidRPr="001F0EDE" w:rsidRDefault="001F0EDE" w:rsidP="001F0EDE">
      <w:pPr>
        <w:spacing w:line="276" w:lineRule="auto"/>
        <w:rPr>
          <w:rFonts w:ascii="Calibri" w:hAnsi="Calibri"/>
        </w:rPr>
      </w:pPr>
    </w:p>
    <w:p w14:paraId="5D9C5F07" w14:textId="77777777" w:rsidR="001F0EDE" w:rsidRPr="001F0EDE" w:rsidRDefault="001F0EDE" w:rsidP="001F0EDE">
      <w:pPr>
        <w:spacing w:line="276" w:lineRule="auto"/>
        <w:rPr>
          <w:rFonts w:ascii="Calibri" w:hAnsi="Calibri"/>
        </w:rPr>
      </w:pPr>
      <w:r w:rsidRPr="001F0EDE">
        <w:rPr>
          <w:rFonts w:ascii="Calibri" w:hAnsi="Calibri"/>
        </w:rPr>
        <w:t xml:space="preserve">That's why we're looking at the promises of God over the next few weeks. While we kicked off this series last week, this promises of God are indeed solid. They are a place that we can place our foot. They are a certainty. They are a confidence. They are something that brings great hope to us. </w:t>
      </w:r>
    </w:p>
    <w:p w14:paraId="52F66868" w14:textId="77777777" w:rsidR="001F0EDE" w:rsidRPr="001F0EDE" w:rsidRDefault="001F0EDE" w:rsidP="001F0EDE">
      <w:pPr>
        <w:spacing w:line="276" w:lineRule="auto"/>
        <w:rPr>
          <w:rFonts w:ascii="Calibri" w:hAnsi="Calibri"/>
        </w:rPr>
      </w:pPr>
    </w:p>
    <w:p w14:paraId="521047F4" w14:textId="77777777" w:rsidR="001F0EDE" w:rsidRPr="001F0EDE" w:rsidRDefault="001F0EDE" w:rsidP="001F0EDE">
      <w:pPr>
        <w:spacing w:line="276" w:lineRule="auto"/>
        <w:rPr>
          <w:rFonts w:ascii="Calibri" w:hAnsi="Calibri"/>
        </w:rPr>
      </w:pPr>
      <w:r w:rsidRPr="001F0EDE">
        <w:rPr>
          <w:rFonts w:ascii="Calibri" w:hAnsi="Calibri"/>
        </w:rPr>
        <w:t xml:space="preserve">That word “participate” in the NIV can also be translated “strengthen.” The promises of God bring strength and vitality into the life of the Christ follower. </w:t>
      </w:r>
    </w:p>
    <w:p w14:paraId="55A5443D" w14:textId="77777777" w:rsidR="001F0EDE" w:rsidRPr="001F0EDE" w:rsidRDefault="001F0EDE" w:rsidP="001F0EDE">
      <w:pPr>
        <w:spacing w:line="276" w:lineRule="auto"/>
        <w:rPr>
          <w:rFonts w:ascii="Calibri" w:hAnsi="Calibri"/>
        </w:rPr>
      </w:pPr>
    </w:p>
    <w:p w14:paraId="4037C7E1" w14:textId="77777777" w:rsidR="001F0EDE" w:rsidRPr="001F0EDE" w:rsidRDefault="001F0EDE" w:rsidP="001F0EDE">
      <w:pPr>
        <w:spacing w:line="276" w:lineRule="auto"/>
        <w:rPr>
          <w:rFonts w:ascii="Calibri" w:hAnsi="Calibri"/>
        </w:rPr>
      </w:pPr>
      <w:r w:rsidRPr="001F0EDE">
        <w:rPr>
          <w:rFonts w:ascii="Calibri" w:hAnsi="Calibri"/>
        </w:rPr>
        <w:t xml:space="preserve">I don't know where you may need some strength today, but there's no promise today that cannot give you hope and strength in that place where you need it. If you have some illness that you're facing, you need the promises of God. If your family is hurting and struggling, you need the precious promises of God. If you feel abandoned and betrayed, you need the precious promises of God. Because they bring hope and they bring vitality to our lives. </w:t>
      </w:r>
    </w:p>
    <w:p w14:paraId="36FBD5E9" w14:textId="77777777" w:rsidR="001F0EDE" w:rsidRPr="001F0EDE" w:rsidRDefault="001F0EDE" w:rsidP="001F0EDE">
      <w:pPr>
        <w:spacing w:line="276" w:lineRule="auto"/>
        <w:rPr>
          <w:rFonts w:ascii="Calibri" w:hAnsi="Calibri"/>
        </w:rPr>
      </w:pPr>
    </w:p>
    <w:p w14:paraId="3BFDD8EC" w14:textId="77777777" w:rsidR="00AD20D3" w:rsidRDefault="001F0EDE" w:rsidP="001F0EDE">
      <w:pPr>
        <w:spacing w:line="276" w:lineRule="auto"/>
        <w:rPr>
          <w:rFonts w:ascii="Calibri" w:hAnsi="Calibri"/>
        </w:rPr>
      </w:pPr>
      <w:r w:rsidRPr="001F0EDE">
        <w:rPr>
          <w:rFonts w:ascii="Calibri" w:hAnsi="Calibri"/>
        </w:rPr>
        <w:t xml:space="preserve">Today, I want to turn to a promise that is not one that is talked about a lot. </w:t>
      </w:r>
    </w:p>
    <w:p w14:paraId="4F15E662" w14:textId="77777777" w:rsidR="00AD20D3" w:rsidRDefault="00AD20D3" w:rsidP="001F0EDE">
      <w:pPr>
        <w:spacing w:line="276" w:lineRule="auto"/>
        <w:rPr>
          <w:rFonts w:ascii="Calibri" w:hAnsi="Calibri"/>
        </w:rPr>
      </w:pPr>
    </w:p>
    <w:p w14:paraId="764A16F2" w14:textId="1477B2E0" w:rsidR="001F0EDE" w:rsidRPr="001F0EDE" w:rsidRDefault="001F0EDE" w:rsidP="001F0EDE">
      <w:pPr>
        <w:spacing w:line="276" w:lineRule="auto"/>
        <w:rPr>
          <w:rFonts w:ascii="Calibri" w:hAnsi="Calibri"/>
        </w:rPr>
      </w:pPr>
      <w:r w:rsidRPr="001F0EDE">
        <w:rPr>
          <w:rFonts w:ascii="Calibri" w:hAnsi="Calibri"/>
        </w:rPr>
        <w:t xml:space="preserve">Last week we talked about Jeremiah 29:11, which may be one of the most loved passages in the Old Testament. People have that thing tattooed on their body. They have it on their arms. They have it on their homes, doors, t-shirts, whatever. Everybody loves Jeremiah 29:11. </w:t>
      </w:r>
    </w:p>
    <w:p w14:paraId="135F30D0" w14:textId="77777777" w:rsidR="001F0EDE" w:rsidRPr="001F0EDE" w:rsidRDefault="001F0EDE" w:rsidP="001F0EDE">
      <w:pPr>
        <w:spacing w:line="276" w:lineRule="auto"/>
        <w:rPr>
          <w:rFonts w:ascii="Calibri" w:hAnsi="Calibri"/>
        </w:rPr>
      </w:pPr>
    </w:p>
    <w:p w14:paraId="45E04872" w14:textId="77777777" w:rsidR="001F0EDE" w:rsidRPr="001F0EDE" w:rsidRDefault="001F0EDE" w:rsidP="001F0EDE">
      <w:pPr>
        <w:spacing w:line="276" w:lineRule="auto"/>
        <w:rPr>
          <w:rFonts w:ascii="Calibri" w:hAnsi="Calibri"/>
        </w:rPr>
      </w:pPr>
      <w:r w:rsidRPr="001F0EDE">
        <w:rPr>
          <w:rFonts w:ascii="Calibri" w:hAnsi="Calibri"/>
        </w:rPr>
        <w:t xml:space="preserve">I want us to turn to Deuteronomy 31. Some of you may not even know where the book of Deuteronomy is, but it’s over there in the Old Testament. It’s Genesis, Exodus, Leviticus, </w:t>
      </w:r>
      <w:r w:rsidRPr="001F0EDE">
        <w:rPr>
          <w:rFonts w:ascii="Calibri" w:hAnsi="Calibri"/>
        </w:rPr>
        <w:lastRenderedPageBreak/>
        <w:t xml:space="preserve">Numbers and Deuteronomy. It’s right before the book of Joshua. It you get to the book of Joshua, take a left and go back one book and you got it. Deuteronomy 31. </w:t>
      </w:r>
    </w:p>
    <w:p w14:paraId="48480FAF" w14:textId="77777777" w:rsidR="001F0EDE" w:rsidRPr="001F0EDE" w:rsidRDefault="001F0EDE" w:rsidP="001F0EDE">
      <w:pPr>
        <w:spacing w:line="276" w:lineRule="auto"/>
        <w:rPr>
          <w:rFonts w:ascii="Calibri" w:hAnsi="Calibri"/>
        </w:rPr>
      </w:pPr>
    </w:p>
    <w:p w14:paraId="0F8E975A" w14:textId="77777777" w:rsidR="001F0EDE" w:rsidRPr="001F0EDE" w:rsidRDefault="001F0EDE" w:rsidP="001F0EDE">
      <w:pPr>
        <w:spacing w:line="276" w:lineRule="auto"/>
        <w:rPr>
          <w:rFonts w:ascii="Calibri" w:hAnsi="Calibri"/>
        </w:rPr>
      </w:pPr>
      <w:r w:rsidRPr="001F0EDE">
        <w:rPr>
          <w:rFonts w:ascii="Calibri" w:hAnsi="Calibri"/>
        </w:rPr>
        <w:t xml:space="preserve">We find some great promises in the Old Testament. We find some great promises in the New Testament. But today, I want us to look at Deuteronomy 31. Joshua is just about to take over the mantle of leadership for the Israelites. Moses has been the iconic leader of the Israelites for at least 40 years. </w:t>
      </w:r>
    </w:p>
    <w:p w14:paraId="6C5104F3" w14:textId="77777777" w:rsidR="001F0EDE" w:rsidRPr="001F0EDE" w:rsidRDefault="001F0EDE" w:rsidP="001F0EDE">
      <w:pPr>
        <w:spacing w:line="276" w:lineRule="auto"/>
        <w:rPr>
          <w:rFonts w:ascii="Calibri" w:hAnsi="Calibri"/>
        </w:rPr>
      </w:pPr>
    </w:p>
    <w:p w14:paraId="7B37D363" w14:textId="77777777" w:rsidR="001F0EDE" w:rsidRPr="001F0EDE" w:rsidRDefault="001F0EDE" w:rsidP="001F0EDE">
      <w:pPr>
        <w:spacing w:line="276" w:lineRule="auto"/>
        <w:rPr>
          <w:rFonts w:ascii="Calibri" w:hAnsi="Calibri"/>
        </w:rPr>
      </w:pPr>
      <w:r w:rsidRPr="001F0EDE">
        <w:rPr>
          <w:rFonts w:ascii="Calibri" w:hAnsi="Calibri"/>
        </w:rPr>
        <w:t xml:space="preserve">If you remember, back in the book of Exodus, Moses goes in and confronts Pharaoh. He liberates the people, they get to the promised land, they don't believe they can take it. God says, “Because you don't have faith, you're going to wander for 40 years.” They circle and circle in the desert. They follow a pillar of fire by night and a cloud by day. They just walk in circles for 40 long years. But now the time has come for the Israelites to go into the land of promise. God has said, “Moses, you're going to die here and your successor, Joshua, is going to take over.” Moses goes up to Mount Nebo and he dies there. Joshua takes over. </w:t>
      </w:r>
    </w:p>
    <w:p w14:paraId="27B57993" w14:textId="77777777" w:rsidR="001F0EDE" w:rsidRPr="001F0EDE" w:rsidRDefault="001F0EDE" w:rsidP="001F0EDE">
      <w:pPr>
        <w:spacing w:line="276" w:lineRule="auto"/>
        <w:rPr>
          <w:rFonts w:ascii="Calibri" w:hAnsi="Calibri"/>
        </w:rPr>
      </w:pPr>
    </w:p>
    <w:p w14:paraId="7805B293" w14:textId="77777777" w:rsidR="001F0EDE" w:rsidRPr="001F0EDE" w:rsidRDefault="001F0EDE" w:rsidP="001F0EDE">
      <w:pPr>
        <w:spacing w:line="276" w:lineRule="auto"/>
        <w:rPr>
          <w:rFonts w:ascii="Calibri" w:hAnsi="Calibri"/>
        </w:rPr>
      </w:pPr>
      <w:r w:rsidRPr="001F0EDE">
        <w:rPr>
          <w:rFonts w:ascii="Calibri" w:hAnsi="Calibri"/>
        </w:rPr>
        <w:t xml:space="preserve">Right before Joshua takes over, he realizes that he's about to become a Moses successor. God tells Moses, “You need to go and encourage Joshua,” because Joshua has a huge challenge. </w:t>
      </w:r>
    </w:p>
    <w:p w14:paraId="0DA097C2" w14:textId="77777777" w:rsidR="001F0EDE" w:rsidRPr="001F0EDE" w:rsidRDefault="001F0EDE" w:rsidP="001F0EDE">
      <w:pPr>
        <w:spacing w:line="276" w:lineRule="auto"/>
        <w:rPr>
          <w:rFonts w:ascii="Calibri" w:hAnsi="Calibri"/>
        </w:rPr>
      </w:pPr>
    </w:p>
    <w:p w14:paraId="64EAA5BF" w14:textId="68F54A64" w:rsidR="001F0EDE" w:rsidRPr="001F0EDE" w:rsidRDefault="001F0EDE" w:rsidP="001F0EDE">
      <w:pPr>
        <w:spacing w:line="276" w:lineRule="auto"/>
        <w:rPr>
          <w:rFonts w:ascii="Calibri" w:hAnsi="Calibri"/>
        </w:rPr>
      </w:pPr>
      <w:r w:rsidRPr="001F0EDE">
        <w:rPr>
          <w:rFonts w:ascii="Calibri" w:hAnsi="Calibri"/>
        </w:rPr>
        <w:t>How would you like to follow Moses? Of all the people to follow</w:t>
      </w:r>
      <w:r w:rsidR="00AD20D3">
        <w:rPr>
          <w:rFonts w:ascii="Calibri" w:hAnsi="Calibri"/>
        </w:rPr>
        <w:t>.</w:t>
      </w:r>
      <w:r w:rsidRPr="001F0EDE">
        <w:rPr>
          <w:rFonts w:ascii="Calibri" w:hAnsi="Calibri"/>
        </w:rPr>
        <w:t xml:space="preserve"> That's like trying to follow Peyton Manning and John Elway as quarterback of the Broncos. Actually, it's even bigger than that, if you can just imagine. He’s got the Super Bowl rings, he's got the championships, and all that. You have some big shoes to fill. </w:t>
      </w:r>
    </w:p>
    <w:p w14:paraId="18E57A0A" w14:textId="77777777" w:rsidR="001F0EDE" w:rsidRPr="001F0EDE" w:rsidRDefault="001F0EDE" w:rsidP="001F0EDE">
      <w:pPr>
        <w:spacing w:line="276" w:lineRule="auto"/>
        <w:rPr>
          <w:rFonts w:ascii="Calibri" w:hAnsi="Calibri"/>
        </w:rPr>
      </w:pPr>
    </w:p>
    <w:p w14:paraId="36878975" w14:textId="7022BB8A" w:rsidR="001F0EDE" w:rsidRPr="001F0EDE" w:rsidRDefault="001F0EDE" w:rsidP="001F0EDE">
      <w:pPr>
        <w:spacing w:line="276" w:lineRule="auto"/>
        <w:rPr>
          <w:rFonts w:ascii="Calibri" w:hAnsi="Calibri"/>
        </w:rPr>
      </w:pPr>
      <w:r w:rsidRPr="001F0EDE">
        <w:rPr>
          <w:rFonts w:ascii="Calibri" w:hAnsi="Calibri"/>
        </w:rPr>
        <w:t xml:space="preserve">Joshua is feeling overwhelmed by the responsibility of the Israelites by trying to follow the spiritual and insightful powerful leadership of Moses. By the way, the Israelites were ornery people. They were worshipping idols. They were doubting God. They would see miracles and </w:t>
      </w:r>
      <w:r w:rsidR="00AD20D3">
        <w:rPr>
          <w:rFonts w:ascii="Calibri" w:hAnsi="Calibri"/>
        </w:rPr>
        <w:t>say</w:t>
      </w:r>
      <w:r w:rsidRPr="001F0EDE">
        <w:rPr>
          <w:rFonts w:ascii="Calibri" w:hAnsi="Calibri"/>
        </w:rPr>
        <w:t>, “We still don't believe.</w:t>
      </w:r>
      <w:r w:rsidR="00AD20D3">
        <w:rPr>
          <w:rFonts w:ascii="Calibri" w:hAnsi="Calibri"/>
        </w:rPr>
        <w:t>”</w:t>
      </w:r>
      <w:r w:rsidRPr="001F0EDE">
        <w:rPr>
          <w:rFonts w:ascii="Calibri" w:hAnsi="Calibri"/>
        </w:rPr>
        <w:t xml:space="preserve"> They would bicker and complain and whine. This is a tall order. </w:t>
      </w:r>
    </w:p>
    <w:p w14:paraId="08B10D59" w14:textId="77777777" w:rsidR="001F0EDE" w:rsidRPr="001F0EDE" w:rsidRDefault="001F0EDE" w:rsidP="001F0EDE">
      <w:pPr>
        <w:spacing w:line="276" w:lineRule="auto"/>
        <w:rPr>
          <w:rFonts w:ascii="Calibri" w:hAnsi="Calibri"/>
        </w:rPr>
      </w:pPr>
    </w:p>
    <w:p w14:paraId="0B59B985" w14:textId="77777777" w:rsidR="001F0EDE" w:rsidRPr="001F0EDE" w:rsidRDefault="001F0EDE" w:rsidP="001F0EDE">
      <w:pPr>
        <w:spacing w:line="276" w:lineRule="auto"/>
        <w:rPr>
          <w:rFonts w:ascii="Calibri" w:hAnsi="Calibri"/>
        </w:rPr>
      </w:pPr>
      <w:r w:rsidRPr="001F0EDE">
        <w:rPr>
          <w:rFonts w:ascii="Calibri" w:hAnsi="Calibri"/>
        </w:rPr>
        <w:t>Joshua is a little nervous about this. Moses, under the inspiration of the Holy Spirit, gives Joshua a word of inspiration.</w:t>
      </w:r>
    </w:p>
    <w:p w14:paraId="0C2EE0E9" w14:textId="77777777" w:rsidR="001F0EDE" w:rsidRPr="001F0EDE" w:rsidRDefault="001F0EDE" w:rsidP="001F0EDE">
      <w:pPr>
        <w:spacing w:line="276" w:lineRule="auto"/>
        <w:rPr>
          <w:rFonts w:ascii="Calibri" w:hAnsi="Calibri"/>
        </w:rPr>
      </w:pPr>
    </w:p>
    <w:p w14:paraId="7D7709F5" w14:textId="77777777" w:rsidR="001F0EDE" w:rsidRPr="001F0EDE" w:rsidRDefault="001F0EDE" w:rsidP="001F0EDE">
      <w:pPr>
        <w:spacing w:line="276" w:lineRule="auto"/>
        <w:rPr>
          <w:rFonts w:ascii="Calibri" w:hAnsi="Calibri"/>
        </w:rPr>
      </w:pPr>
      <w:r w:rsidRPr="001F0EDE">
        <w:rPr>
          <w:rFonts w:ascii="Calibri" w:hAnsi="Calibri"/>
        </w:rPr>
        <w:t>“The Lord is the one who will go before you. He will be with you; he will not leave you or abandon you. Do not be afraid or discouraged” (Deuteronomy 31:8).</w:t>
      </w:r>
    </w:p>
    <w:p w14:paraId="5AC5E880" w14:textId="77777777" w:rsidR="001F0EDE" w:rsidRPr="001F0EDE" w:rsidRDefault="001F0EDE" w:rsidP="001F0EDE">
      <w:pPr>
        <w:spacing w:line="276" w:lineRule="auto"/>
        <w:rPr>
          <w:rFonts w:ascii="Calibri" w:hAnsi="Calibri"/>
        </w:rPr>
      </w:pPr>
    </w:p>
    <w:p w14:paraId="757550EF" w14:textId="169FA14A" w:rsidR="001F0EDE" w:rsidRPr="001F0EDE" w:rsidRDefault="001F0EDE" w:rsidP="001F0EDE">
      <w:pPr>
        <w:spacing w:line="276" w:lineRule="auto"/>
        <w:rPr>
          <w:rFonts w:ascii="Calibri" w:hAnsi="Calibri"/>
        </w:rPr>
      </w:pPr>
      <w:r w:rsidRPr="001F0EDE">
        <w:rPr>
          <w:rFonts w:ascii="Calibri" w:hAnsi="Calibri"/>
        </w:rPr>
        <w:t xml:space="preserve">What’s beautiful about Deuteronomy 31 is it's echoed all the way through the pages of Scripture. We're going to see some of those verses in a little bit. You can look at the psalms, you </w:t>
      </w:r>
      <w:r w:rsidRPr="001F0EDE">
        <w:rPr>
          <w:rFonts w:ascii="Calibri" w:hAnsi="Calibri"/>
        </w:rPr>
        <w:lastRenderedPageBreak/>
        <w:t>can look at the prophet Isaiah, you can look at tons of passages. Really what Moses said to Joshua was really not that unusual, but it was very timely and it was very powerful. I think for all these many years</w:t>
      </w:r>
      <w:r w:rsidR="00AD20D3">
        <w:rPr>
          <w:rFonts w:ascii="Calibri" w:hAnsi="Calibri"/>
        </w:rPr>
        <w:t xml:space="preserve">, </w:t>
      </w:r>
      <w:r w:rsidRPr="001F0EDE">
        <w:rPr>
          <w:rFonts w:ascii="Calibri" w:hAnsi="Calibri"/>
        </w:rPr>
        <w:t xml:space="preserve">God has been saying much of the same to us today. Don't be afraid. Don't be discouraged, God will not leave you. God will not abandon you. </w:t>
      </w:r>
    </w:p>
    <w:p w14:paraId="30AEEA3E" w14:textId="77777777" w:rsidR="001F0EDE" w:rsidRPr="001F0EDE" w:rsidRDefault="001F0EDE" w:rsidP="001F0EDE">
      <w:pPr>
        <w:spacing w:line="276" w:lineRule="auto"/>
        <w:rPr>
          <w:rFonts w:ascii="Calibri" w:hAnsi="Calibri"/>
        </w:rPr>
      </w:pPr>
    </w:p>
    <w:p w14:paraId="415D2B75" w14:textId="77777777" w:rsidR="001F0EDE" w:rsidRPr="001F0EDE" w:rsidRDefault="001F0EDE" w:rsidP="001F0EDE">
      <w:pPr>
        <w:spacing w:line="276" w:lineRule="auto"/>
        <w:rPr>
          <w:rFonts w:ascii="Calibri" w:hAnsi="Calibri"/>
        </w:rPr>
      </w:pPr>
      <w:r w:rsidRPr="001F0EDE">
        <w:rPr>
          <w:rFonts w:ascii="Calibri" w:hAnsi="Calibri"/>
        </w:rPr>
        <w:t xml:space="preserve">I want us to see four things today that help us accomplish big challenges. </w:t>
      </w:r>
    </w:p>
    <w:p w14:paraId="2E5906AA" w14:textId="77777777" w:rsidR="001F0EDE" w:rsidRPr="001F0EDE" w:rsidRDefault="001F0EDE" w:rsidP="001F0EDE">
      <w:pPr>
        <w:spacing w:line="276" w:lineRule="auto"/>
        <w:rPr>
          <w:rFonts w:ascii="Calibri" w:hAnsi="Calibri"/>
        </w:rPr>
      </w:pPr>
    </w:p>
    <w:p w14:paraId="28617576" w14:textId="77777777" w:rsidR="001F0EDE" w:rsidRPr="001F0EDE" w:rsidRDefault="001F0EDE" w:rsidP="001F0EDE">
      <w:pPr>
        <w:spacing w:line="276" w:lineRule="auto"/>
        <w:rPr>
          <w:rFonts w:ascii="Calibri" w:hAnsi="Calibri"/>
        </w:rPr>
      </w:pPr>
      <w:r w:rsidRPr="001F0EDE">
        <w:rPr>
          <w:rFonts w:ascii="Calibri" w:hAnsi="Calibri"/>
        </w:rPr>
        <w:t xml:space="preserve">Joshua's got a big challenge before him. He gets this word, Deuteronomy 31, to inspire him. </w:t>
      </w:r>
    </w:p>
    <w:p w14:paraId="3DE3F135" w14:textId="77777777" w:rsidR="001F0EDE" w:rsidRPr="001F0EDE" w:rsidRDefault="001F0EDE" w:rsidP="001F0EDE">
      <w:pPr>
        <w:spacing w:line="276" w:lineRule="auto"/>
        <w:rPr>
          <w:rFonts w:ascii="Calibri" w:hAnsi="Calibri"/>
        </w:rPr>
      </w:pPr>
    </w:p>
    <w:p w14:paraId="6CA940B7" w14:textId="5D9084AE" w:rsidR="001F0EDE" w:rsidRPr="001F0EDE" w:rsidRDefault="001F0EDE" w:rsidP="001F0EDE">
      <w:pPr>
        <w:spacing w:line="276" w:lineRule="auto"/>
        <w:rPr>
          <w:rFonts w:ascii="Calibri" w:hAnsi="Calibri"/>
        </w:rPr>
      </w:pPr>
      <w:r w:rsidRPr="001F0EDE">
        <w:rPr>
          <w:rFonts w:ascii="Calibri" w:hAnsi="Calibri"/>
        </w:rPr>
        <w:t xml:space="preserve">Some of you are facing some challenges today. You need a powerful word from God, a promise from God to give you certainty, to give you focus, to give you hope, to give you strength. Let's look at these promises that </w:t>
      </w:r>
      <w:r w:rsidR="00AD20D3">
        <w:rPr>
          <w:rFonts w:ascii="Calibri" w:hAnsi="Calibri"/>
        </w:rPr>
        <w:t>we</w:t>
      </w:r>
      <w:r w:rsidRPr="001F0EDE">
        <w:rPr>
          <w:rFonts w:ascii="Calibri" w:hAnsi="Calibri"/>
        </w:rPr>
        <w:t>re given here many, many years ago.</w:t>
      </w:r>
    </w:p>
    <w:p w14:paraId="34248ABE" w14:textId="77777777" w:rsidR="001F0EDE" w:rsidRPr="001F0EDE" w:rsidRDefault="001F0EDE" w:rsidP="001F0EDE">
      <w:pPr>
        <w:spacing w:line="276" w:lineRule="auto"/>
        <w:rPr>
          <w:rFonts w:ascii="Calibri" w:hAnsi="Calibri"/>
        </w:rPr>
      </w:pPr>
    </w:p>
    <w:p w14:paraId="78EB61FA" w14:textId="77777777" w:rsidR="001F0EDE" w:rsidRPr="001F0EDE" w:rsidRDefault="001F0EDE" w:rsidP="001F0EDE">
      <w:pPr>
        <w:spacing w:line="276" w:lineRule="auto"/>
        <w:rPr>
          <w:rFonts w:ascii="Calibri" w:hAnsi="Calibri"/>
          <w:b/>
          <w:bCs/>
          <w:i/>
          <w:iCs/>
        </w:rPr>
      </w:pPr>
      <w:r w:rsidRPr="001F0EDE">
        <w:rPr>
          <w:rFonts w:ascii="Calibri" w:hAnsi="Calibri"/>
          <w:b/>
          <w:bCs/>
          <w:i/>
          <w:iCs/>
        </w:rPr>
        <w:t>God goes…</w:t>
      </w:r>
    </w:p>
    <w:p w14:paraId="791AB48B" w14:textId="77777777" w:rsidR="001F0EDE" w:rsidRPr="001F0EDE" w:rsidRDefault="001F0EDE" w:rsidP="001F0EDE">
      <w:pPr>
        <w:spacing w:line="276" w:lineRule="auto"/>
        <w:rPr>
          <w:rFonts w:ascii="Calibri" w:hAnsi="Calibri"/>
          <w:b/>
          <w:bCs/>
          <w:i/>
          <w:iCs/>
        </w:rPr>
      </w:pPr>
    </w:p>
    <w:p w14:paraId="108D3B19" w14:textId="77777777" w:rsidR="001F0EDE" w:rsidRPr="001F0EDE" w:rsidRDefault="001F0EDE" w:rsidP="001F0EDE">
      <w:pPr>
        <w:spacing w:line="276" w:lineRule="auto"/>
        <w:rPr>
          <w:rFonts w:ascii="Calibri" w:hAnsi="Calibri"/>
          <w:b/>
          <w:bCs/>
        </w:rPr>
      </w:pPr>
      <w:r w:rsidRPr="001F0EDE">
        <w:rPr>
          <w:rFonts w:ascii="Calibri" w:hAnsi="Calibri"/>
          <w:b/>
          <w:bCs/>
        </w:rPr>
        <w:t>1. Before Me—He’s My Leader</w:t>
      </w:r>
    </w:p>
    <w:p w14:paraId="1520F8A3" w14:textId="77777777" w:rsidR="001F0EDE" w:rsidRPr="001F0EDE" w:rsidRDefault="001F0EDE" w:rsidP="001F0EDE">
      <w:pPr>
        <w:spacing w:line="276" w:lineRule="auto"/>
        <w:rPr>
          <w:rFonts w:ascii="Calibri" w:hAnsi="Calibri"/>
        </w:rPr>
      </w:pPr>
    </w:p>
    <w:p w14:paraId="2CEF54CA" w14:textId="77777777" w:rsidR="001F0EDE" w:rsidRPr="001F0EDE" w:rsidRDefault="001F0EDE" w:rsidP="001F0EDE">
      <w:pPr>
        <w:spacing w:line="276" w:lineRule="auto"/>
        <w:rPr>
          <w:rFonts w:ascii="Calibri" w:hAnsi="Calibri"/>
        </w:rPr>
      </w:pPr>
      <w:r w:rsidRPr="001F0EDE">
        <w:rPr>
          <w:rFonts w:ascii="Calibri" w:hAnsi="Calibri"/>
        </w:rPr>
        <w:t>“The Lord is the one who will go before you” (Deuteronomy 31:8).</w:t>
      </w:r>
    </w:p>
    <w:p w14:paraId="74949F79" w14:textId="77777777" w:rsidR="001F0EDE" w:rsidRPr="001F0EDE" w:rsidRDefault="001F0EDE" w:rsidP="001F0EDE">
      <w:pPr>
        <w:spacing w:line="276" w:lineRule="auto"/>
        <w:rPr>
          <w:rFonts w:ascii="Calibri" w:hAnsi="Calibri"/>
        </w:rPr>
      </w:pPr>
    </w:p>
    <w:p w14:paraId="04B6D9D9" w14:textId="30454261" w:rsidR="001F0EDE" w:rsidRPr="001F0EDE" w:rsidRDefault="001F0EDE" w:rsidP="001F0EDE">
      <w:pPr>
        <w:spacing w:line="276" w:lineRule="auto"/>
        <w:rPr>
          <w:rFonts w:ascii="Calibri" w:hAnsi="Calibri"/>
        </w:rPr>
      </w:pPr>
      <w:r w:rsidRPr="001F0EDE">
        <w:rPr>
          <w:rFonts w:ascii="Calibri" w:hAnsi="Calibri"/>
        </w:rPr>
        <w:t>God is paving the way. I love driving up into the mountains. I love driving on I-70 and seeing where people many years ago blew up cliffs and stuff like that to build the road. You can tell the real cliffs and you can tell the ones that have been carved in</w:t>
      </w:r>
      <w:r w:rsidR="00AD20D3">
        <w:rPr>
          <w:rFonts w:ascii="Calibri" w:hAnsi="Calibri"/>
        </w:rPr>
        <w:t xml:space="preserve">, </w:t>
      </w:r>
      <w:r w:rsidRPr="001F0EDE">
        <w:rPr>
          <w:rFonts w:ascii="Calibri" w:hAnsi="Calibri"/>
        </w:rPr>
        <w:t>sculpted</w:t>
      </w:r>
      <w:r w:rsidR="00AD20D3">
        <w:rPr>
          <w:rFonts w:ascii="Calibri" w:hAnsi="Calibri"/>
        </w:rPr>
        <w:t>,</w:t>
      </w:r>
      <w:r w:rsidRPr="001F0EDE">
        <w:rPr>
          <w:rFonts w:ascii="Calibri" w:hAnsi="Calibri"/>
        </w:rPr>
        <w:t xml:space="preserve"> and engineered, if you will. We wouldn't even be able to drive up into the mountains in many places if somebody had not gone before us to tear some things down, to blow some things up, and to pave the way.</w:t>
      </w:r>
    </w:p>
    <w:p w14:paraId="75D01B17" w14:textId="77777777" w:rsidR="001F0EDE" w:rsidRPr="001F0EDE" w:rsidRDefault="001F0EDE" w:rsidP="001F0EDE">
      <w:pPr>
        <w:spacing w:line="276" w:lineRule="auto"/>
        <w:rPr>
          <w:rFonts w:ascii="Calibri" w:hAnsi="Calibri"/>
        </w:rPr>
      </w:pPr>
    </w:p>
    <w:p w14:paraId="4BAC4993" w14:textId="2C6A4D9E" w:rsidR="001F0EDE" w:rsidRPr="001F0EDE" w:rsidRDefault="001F0EDE" w:rsidP="001F0EDE">
      <w:pPr>
        <w:spacing w:line="276" w:lineRule="auto"/>
        <w:rPr>
          <w:rFonts w:ascii="Calibri" w:hAnsi="Calibri"/>
        </w:rPr>
      </w:pPr>
      <w:r w:rsidRPr="001F0EDE">
        <w:rPr>
          <w:rFonts w:ascii="Calibri" w:hAnsi="Calibri"/>
        </w:rPr>
        <w:t>God is the one who goes before us. God is the one who is preparing the way. He's the one who’s orchestrating things. God</w:t>
      </w:r>
      <w:r w:rsidR="00AD20D3">
        <w:rPr>
          <w:rFonts w:ascii="Calibri" w:hAnsi="Calibri"/>
        </w:rPr>
        <w:t xml:space="preserve"> i</w:t>
      </w:r>
      <w:r w:rsidRPr="001F0EDE">
        <w:rPr>
          <w:rFonts w:ascii="Calibri" w:hAnsi="Calibri"/>
        </w:rPr>
        <w:t xml:space="preserve">s introducing people together. He is setting the stage. God is allowing certain things to happen to prepare the way. A lot of times we don't see the preparation that's coming, but God is paving the way. God goes before us. God goes before us </w:t>
      </w:r>
      <w:r w:rsidR="00AD20D3">
        <w:rPr>
          <w:rFonts w:ascii="Calibri" w:hAnsi="Calibri"/>
        </w:rPr>
        <w:t>and is</w:t>
      </w:r>
      <w:r w:rsidRPr="001F0EDE">
        <w:rPr>
          <w:rFonts w:ascii="Calibri" w:hAnsi="Calibri"/>
        </w:rPr>
        <w:t xml:space="preserve"> also preparing us. God has to get some circumstances in order, but God has to get me in order. </w:t>
      </w:r>
    </w:p>
    <w:p w14:paraId="2B8F6EEF" w14:textId="77777777" w:rsidR="001F0EDE" w:rsidRPr="001F0EDE" w:rsidRDefault="001F0EDE" w:rsidP="001F0EDE">
      <w:pPr>
        <w:spacing w:line="276" w:lineRule="auto"/>
        <w:rPr>
          <w:rFonts w:ascii="Calibri" w:hAnsi="Calibri"/>
        </w:rPr>
      </w:pPr>
    </w:p>
    <w:p w14:paraId="4F2769D1" w14:textId="77777777" w:rsidR="00AD20D3" w:rsidRDefault="001F0EDE" w:rsidP="001F0EDE">
      <w:pPr>
        <w:spacing w:line="276" w:lineRule="auto"/>
        <w:rPr>
          <w:rFonts w:ascii="Calibri" w:hAnsi="Calibri"/>
        </w:rPr>
      </w:pPr>
      <w:r w:rsidRPr="001F0EDE">
        <w:rPr>
          <w:rFonts w:ascii="Calibri" w:hAnsi="Calibri"/>
        </w:rPr>
        <w:t>God</w:t>
      </w:r>
      <w:r w:rsidR="00AD20D3">
        <w:rPr>
          <w:rFonts w:ascii="Calibri" w:hAnsi="Calibri"/>
        </w:rPr>
        <w:t xml:space="preserve"> i</w:t>
      </w:r>
      <w:r w:rsidRPr="001F0EDE">
        <w:rPr>
          <w:rFonts w:ascii="Calibri" w:hAnsi="Calibri"/>
        </w:rPr>
        <w:t>s getting Joshua ready. Joshua started as a spy, then he worked his way up and became the colonel. Now he's the general and prime minister, if you will, of Israel. God</w:t>
      </w:r>
      <w:r w:rsidR="00AD20D3">
        <w:rPr>
          <w:rFonts w:ascii="Calibri" w:hAnsi="Calibri"/>
        </w:rPr>
        <w:t xml:space="preserve"> i</w:t>
      </w:r>
      <w:r w:rsidRPr="001F0EDE">
        <w:rPr>
          <w:rFonts w:ascii="Calibri" w:hAnsi="Calibri"/>
        </w:rPr>
        <w:t>s getting Joshua ready.</w:t>
      </w:r>
      <w:r w:rsidR="00AD20D3">
        <w:rPr>
          <w:rFonts w:ascii="Calibri" w:hAnsi="Calibri"/>
        </w:rPr>
        <w:t xml:space="preserve"> </w:t>
      </w:r>
      <w:r w:rsidRPr="001F0EDE">
        <w:rPr>
          <w:rFonts w:ascii="Calibri" w:hAnsi="Calibri"/>
        </w:rPr>
        <w:t xml:space="preserve">To get Joshua ready, He fills his heart with the promises of God. </w:t>
      </w:r>
      <w:r w:rsidR="00AD20D3">
        <w:rPr>
          <w:rFonts w:ascii="Calibri" w:hAnsi="Calibri"/>
        </w:rPr>
        <w:t>“</w:t>
      </w:r>
      <w:r w:rsidRPr="001F0EDE">
        <w:rPr>
          <w:rFonts w:ascii="Calibri" w:hAnsi="Calibri"/>
        </w:rPr>
        <w:t>The Lord is the one who will go before you.</w:t>
      </w:r>
      <w:r w:rsidR="00AD20D3">
        <w:rPr>
          <w:rFonts w:ascii="Calibri" w:hAnsi="Calibri"/>
        </w:rPr>
        <w:t>”</w:t>
      </w:r>
      <w:r w:rsidRPr="001F0EDE">
        <w:rPr>
          <w:rFonts w:ascii="Calibri" w:hAnsi="Calibri"/>
        </w:rPr>
        <w:t xml:space="preserve"> </w:t>
      </w:r>
    </w:p>
    <w:p w14:paraId="1EEE76CA" w14:textId="77777777" w:rsidR="00AD20D3" w:rsidRDefault="00AD20D3" w:rsidP="001F0EDE">
      <w:pPr>
        <w:spacing w:line="276" w:lineRule="auto"/>
        <w:rPr>
          <w:rFonts w:ascii="Calibri" w:hAnsi="Calibri"/>
        </w:rPr>
      </w:pPr>
    </w:p>
    <w:p w14:paraId="0AAD758E" w14:textId="3D4FEE3D" w:rsidR="001F0EDE" w:rsidRPr="001F0EDE" w:rsidRDefault="001F0EDE" w:rsidP="001F0EDE">
      <w:pPr>
        <w:spacing w:line="276" w:lineRule="auto"/>
        <w:rPr>
          <w:rFonts w:ascii="Calibri" w:hAnsi="Calibri"/>
        </w:rPr>
      </w:pPr>
      <w:r w:rsidRPr="001F0EDE">
        <w:rPr>
          <w:rFonts w:ascii="Calibri" w:hAnsi="Calibri"/>
        </w:rPr>
        <w:lastRenderedPageBreak/>
        <w:t xml:space="preserve">God is our leader. That's why Psalm 23 said, “The Lord is my shepherd.” He's the leader. If the sheep don't follow the shepherd, they get eaten by the wolves. We all need a leader. When we follow the leader, that's when we accomplish what God has put before us. When we wander off from the leader, we get into trouble. </w:t>
      </w:r>
    </w:p>
    <w:p w14:paraId="3B837638" w14:textId="77777777" w:rsidR="001F0EDE" w:rsidRPr="001F0EDE" w:rsidRDefault="001F0EDE" w:rsidP="001F0EDE">
      <w:pPr>
        <w:spacing w:line="276" w:lineRule="auto"/>
        <w:rPr>
          <w:rFonts w:ascii="Calibri" w:hAnsi="Calibri"/>
        </w:rPr>
      </w:pPr>
    </w:p>
    <w:p w14:paraId="3D5B0D92" w14:textId="77777777" w:rsidR="001F0EDE" w:rsidRPr="001F0EDE" w:rsidRDefault="001F0EDE" w:rsidP="001F0EDE">
      <w:pPr>
        <w:spacing w:line="276" w:lineRule="auto"/>
        <w:rPr>
          <w:rFonts w:ascii="Calibri" w:hAnsi="Calibri"/>
        </w:rPr>
      </w:pPr>
      <w:r w:rsidRPr="001F0EDE">
        <w:rPr>
          <w:rFonts w:ascii="Calibri" w:hAnsi="Calibri"/>
        </w:rPr>
        <w:t xml:space="preserve">Joshua is being exhorted here by Moses. The Lord is the one who goes before you. Don't ever forget that wherever you are, God has gone before. </w:t>
      </w:r>
    </w:p>
    <w:p w14:paraId="692481F6" w14:textId="77777777" w:rsidR="001F0EDE" w:rsidRPr="001F0EDE" w:rsidRDefault="001F0EDE" w:rsidP="001F0EDE">
      <w:pPr>
        <w:spacing w:line="276" w:lineRule="auto"/>
        <w:rPr>
          <w:rFonts w:ascii="Calibri" w:hAnsi="Calibri"/>
        </w:rPr>
      </w:pPr>
    </w:p>
    <w:p w14:paraId="54EE0D29" w14:textId="77777777" w:rsidR="00AD20D3" w:rsidRDefault="001F0EDE" w:rsidP="001F0EDE">
      <w:pPr>
        <w:spacing w:line="276" w:lineRule="auto"/>
        <w:rPr>
          <w:rFonts w:ascii="Calibri" w:hAnsi="Calibri"/>
        </w:rPr>
      </w:pPr>
      <w:r w:rsidRPr="001F0EDE">
        <w:rPr>
          <w:rFonts w:ascii="Calibri" w:hAnsi="Calibri"/>
        </w:rPr>
        <w:t xml:space="preserve">Sometimes we look at our circumstances and we’re like, “Certainly God could not have been here.” If you've ever felt that way, maybe Joshua felt the same way. But the Lord has prepared the way. </w:t>
      </w:r>
    </w:p>
    <w:p w14:paraId="6438F97C" w14:textId="77777777" w:rsidR="00AD20D3" w:rsidRDefault="00AD20D3" w:rsidP="001F0EDE">
      <w:pPr>
        <w:spacing w:line="276" w:lineRule="auto"/>
        <w:rPr>
          <w:rFonts w:ascii="Calibri" w:hAnsi="Calibri"/>
        </w:rPr>
      </w:pPr>
    </w:p>
    <w:p w14:paraId="58E92D1D" w14:textId="4B7BB76F" w:rsidR="001F0EDE" w:rsidRPr="001F0EDE" w:rsidRDefault="001F0EDE" w:rsidP="001F0EDE">
      <w:pPr>
        <w:spacing w:line="276" w:lineRule="auto"/>
        <w:rPr>
          <w:rFonts w:ascii="Calibri" w:hAnsi="Calibri"/>
        </w:rPr>
      </w:pPr>
      <w:r w:rsidRPr="001F0EDE">
        <w:rPr>
          <w:rFonts w:ascii="Calibri" w:hAnsi="Calibri"/>
        </w:rPr>
        <w:t xml:space="preserve">God had an amazing plan for the Israelites. When they conquered the land of Canaan, they got a lot of things right. They missed some things too. But God had certainly prepared the way. God is the one who is our preparer. </w:t>
      </w:r>
    </w:p>
    <w:p w14:paraId="047499C4" w14:textId="77777777" w:rsidR="001F0EDE" w:rsidRPr="001F0EDE" w:rsidRDefault="001F0EDE" w:rsidP="001F0EDE">
      <w:pPr>
        <w:spacing w:line="276" w:lineRule="auto"/>
        <w:rPr>
          <w:rFonts w:ascii="Calibri" w:hAnsi="Calibri"/>
        </w:rPr>
      </w:pPr>
    </w:p>
    <w:p w14:paraId="083B9AB8" w14:textId="415E4FF2" w:rsidR="001F0EDE" w:rsidRPr="001F0EDE" w:rsidRDefault="001F0EDE" w:rsidP="001F0EDE">
      <w:pPr>
        <w:spacing w:line="276" w:lineRule="auto"/>
        <w:rPr>
          <w:rFonts w:ascii="Calibri" w:hAnsi="Calibri"/>
        </w:rPr>
      </w:pPr>
      <w:r w:rsidRPr="001F0EDE">
        <w:rPr>
          <w:rFonts w:ascii="Calibri" w:hAnsi="Calibri"/>
        </w:rPr>
        <w:t>This summer, I started feeling really bad because I had never taken my family hiking. I've lived here almost a decade. I felt like a bad Coloradan. At the end of the summer, we loaded up the family</w:t>
      </w:r>
      <w:r w:rsidR="00AD20D3">
        <w:rPr>
          <w:rFonts w:ascii="Calibri" w:hAnsi="Calibri"/>
        </w:rPr>
        <w:t xml:space="preserve"> and</w:t>
      </w:r>
      <w:r w:rsidRPr="001F0EDE">
        <w:rPr>
          <w:rFonts w:ascii="Calibri" w:hAnsi="Calibri"/>
        </w:rPr>
        <w:t xml:space="preserve"> went to Steamboat Springs. I said, “Gena, we need to find the easiest way to go hiking.” She said, “Let's ride the gondola to the top and hike down.” I was like, “That is awesome.” My wife is a woman of wisdom. Three-and-a-half miles downhill hiking. I was so pumped. I had gotten so ready for this hike. We had all of our stuff prepared. I actually was looking forward to this so much because I had not been hiking before. </w:t>
      </w:r>
    </w:p>
    <w:p w14:paraId="71AB4641" w14:textId="77777777" w:rsidR="001F0EDE" w:rsidRPr="001F0EDE" w:rsidRDefault="001F0EDE" w:rsidP="001F0EDE">
      <w:pPr>
        <w:spacing w:line="276" w:lineRule="auto"/>
        <w:rPr>
          <w:rFonts w:ascii="Calibri" w:hAnsi="Calibri"/>
        </w:rPr>
      </w:pPr>
    </w:p>
    <w:p w14:paraId="52B31B68" w14:textId="1A15986D" w:rsidR="001F0EDE" w:rsidRPr="001F0EDE" w:rsidRDefault="001F0EDE" w:rsidP="001F0EDE">
      <w:pPr>
        <w:spacing w:line="276" w:lineRule="auto"/>
        <w:rPr>
          <w:rFonts w:ascii="Calibri" w:hAnsi="Calibri"/>
        </w:rPr>
      </w:pPr>
      <w:r w:rsidRPr="001F0EDE">
        <w:rPr>
          <w:rFonts w:ascii="Calibri" w:hAnsi="Calibri"/>
        </w:rPr>
        <w:t>We rode to the top of the mountain and we took a little picture up there when we got to the top. I was bragging a little bit</w:t>
      </w:r>
      <w:r w:rsidR="00DE7570">
        <w:rPr>
          <w:rFonts w:ascii="Calibri" w:hAnsi="Calibri"/>
        </w:rPr>
        <w:t xml:space="preserve"> </w:t>
      </w:r>
      <w:r w:rsidRPr="001F0EDE">
        <w:rPr>
          <w:rFonts w:ascii="Calibri" w:hAnsi="Calibri"/>
        </w:rPr>
        <w:t xml:space="preserve">about my hike. I said, “Today I got in touch with my #outdoorsmanside #new me #manofthewoods #greatoutdoors #summer #hiking,” whatever else I could think of. My sister-in-law took a shot at me though. She wrote back and she said, “You’re Bear Grylls status.” I thought that was pretty nice actually. Another one of my friends had something better to say. He said, “Did you get in touch with the outdoorsman based on being outside or by wearing your zebra-striped backpack?” What I had forgotten is that was Gena's very feminine backpack. When we got to the top, she said, “You're the man. You have to carry the backpack.” </w:t>
      </w:r>
    </w:p>
    <w:p w14:paraId="3C2F3EEC" w14:textId="77777777" w:rsidR="001F0EDE" w:rsidRPr="001F0EDE" w:rsidRDefault="001F0EDE" w:rsidP="001F0EDE">
      <w:pPr>
        <w:spacing w:line="276" w:lineRule="auto"/>
        <w:rPr>
          <w:rFonts w:ascii="Calibri" w:hAnsi="Calibri"/>
        </w:rPr>
      </w:pPr>
    </w:p>
    <w:p w14:paraId="7B8DAAEA" w14:textId="77777777" w:rsidR="001F0EDE" w:rsidRPr="001F0EDE" w:rsidRDefault="001F0EDE" w:rsidP="001F0EDE">
      <w:pPr>
        <w:spacing w:line="276" w:lineRule="auto"/>
        <w:rPr>
          <w:rFonts w:ascii="Calibri" w:hAnsi="Calibri"/>
        </w:rPr>
      </w:pPr>
      <w:r w:rsidRPr="001F0EDE">
        <w:rPr>
          <w:rFonts w:ascii="Calibri" w:hAnsi="Calibri"/>
        </w:rPr>
        <w:t>I was definitely leading the way. I was carrying the backpack. I had my Swiss army knife in my pocket. I had read some articles online about how to wrestle a grizzly. I was discerning the right path to take the family on. I was preparing the way.</w:t>
      </w:r>
    </w:p>
    <w:p w14:paraId="04E2C248" w14:textId="77777777" w:rsidR="001F0EDE" w:rsidRPr="001F0EDE" w:rsidRDefault="001F0EDE" w:rsidP="001F0EDE">
      <w:pPr>
        <w:spacing w:line="276" w:lineRule="auto"/>
        <w:rPr>
          <w:rFonts w:ascii="Calibri" w:hAnsi="Calibri"/>
        </w:rPr>
      </w:pPr>
    </w:p>
    <w:p w14:paraId="0A43ED98" w14:textId="77777777" w:rsidR="001F0EDE" w:rsidRPr="001F0EDE" w:rsidRDefault="001F0EDE" w:rsidP="001F0EDE">
      <w:pPr>
        <w:spacing w:line="276" w:lineRule="auto"/>
        <w:rPr>
          <w:rFonts w:ascii="Calibri" w:hAnsi="Calibri"/>
        </w:rPr>
      </w:pPr>
      <w:r w:rsidRPr="001F0EDE">
        <w:rPr>
          <w:rFonts w:ascii="Calibri" w:hAnsi="Calibri"/>
        </w:rPr>
        <w:t xml:space="preserve">My kids complained the whole time. They were tortured. My kids are ruined. They're like, “Dad, we're never hiking again.” I was doing my best, though, to prepare the way. I was trying to protect the family. I was trying to guide the right direction. I was clutching my Swiss army knife. I had my zebra backpack. I had all my preparations. </w:t>
      </w:r>
    </w:p>
    <w:p w14:paraId="6AFEA4DA" w14:textId="77777777" w:rsidR="001F0EDE" w:rsidRPr="001F0EDE" w:rsidRDefault="001F0EDE" w:rsidP="001F0EDE">
      <w:pPr>
        <w:spacing w:line="276" w:lineRule="auto"/>
        <w:rPr>
          <w:rFonts w:ascii="Calibri" w:hAnsi="Calibri"/>
        </w:rPr>
      </w:pPr>
    </w:p>
    <w:p w14:paraId="460727B8" w14:textId="6AF5AE6E" w:rsidR="001F0EDE" w:rsidRPr="001F0EDE" w:rsidRDefault="001F0EDE" w:rsidP="001F0EDE">
      <w:pPr>
        <w:spacing w:line="276" w:lineRule="auto"/>
        <w:rPr>
          <w:rFonts w:ascii="Calibri" w:hAnsi="Calibri"/>
        </w:rPr>
      </w:pPr>
      <w:r w:rsidRPr="001F0EDE">
        <w:rPr>
          <w:rFonts w:ascii="Calibri" w:hAnsi="Calibri"/>
        </w:rPr>
        <w:t xml:space="preserve">God is the one who goes before us. God is the one who's preparing the way. Joshua gets this word from Moses – “It is the Lord who goes before you.” The same Lord who went before Joshua and the Israelites is the same God </w:t>
      </w:r>
      <w:r w:rsidR="00DE7570">
        <w:rPr>
          <w:rFonts w:ascii="Calibri" w:hAnsi="Calibri"/>
        </w:rPr>
        <w:t>who</w:t>
      </w:r>
      <w:r w:rsidRPr="001F0EDE">
        <w:rPr>
          <w:rFonts w:ascii="Calibri" w:hAnsi="Calibri"/>
        </w:rPr>
        <w:t xml:space="preserve"> will go before you no matter what you're facing or what you're doing. </w:t>
      </w:r>
    </w:p>
    <w:p w14:paraId="1B8BA6AC" w14:textId="77777777" w:rsidR="001F0EDE" w:rsidRPr="001F0EDE" w:rsidRDefault="001F0EDE" w:rsidP="001F0EDE">
      <w:pPr>
        <w:spacing w:line="276" w:lineRule="auto"/>
        <w:rPr>
          <w:rFonts w:ascii="Calibri" w:hAnsi="Calibri"/>
        </w:rPr>
      </w:pPr>
    </w:p>
    <w:p w14:paraId="5785CC61" w14:textId="77777777" w:rsidR="001F0EDE" w:rsidRPr="001F0EDE" w:rsidRDefault="001F0EDE" w:rsidP="001F0EDE">
      <w:pPr>
        <w:spacing w:line="276" w:lineRule="auto"/>
        <w:rPr>
          <w:rFonts w:ascii="Calibri" w:hAnsi="Calibri"/>
        </w:rPr>
      </w:pPr>
      <w:r w:rsidRPr="001F0EDE">
        <w:rPr>
          <w:rFonts w:ascii="Calibri" w:hAnsi="Calibri"/>
        </w:rPr>
        <w:t>God goes before me. He's my leader. But God also goes:</w:t>
      </w:r>
    </w:p>
    <w:p w14:paraId="42FE9269" w14:textId="77777777" w:rsidR="001F0EDE" w:rsidRPr="001F0EDE" w:rsidRDefault="001F0EDE" w:rsidP="001F0EDE">
      <w:pPr>
        <w:spacing w:line="276" w:lineRule="auto"/>
        <w:rPr>
          <w:rFonts w:ascii="Calibri" w:hAnsi="Calibri"/>
        </w:rPr>
      </w:pPr>
    </w:p>
    <w:p w14:paraId="3B439292" w14:textId="77777777" w:rsidR="001F0EDE" w:rsidRPr="001F0EDE" w:rsidRDefault="001F0EDE" w:rsidP="001F0EDE">
      <w:pPr>
        <w:spacing w:line="276" w:lineRule="auto"/>
        <w:rPr>
          <w:rFonts w:ascii="Calibri" w:hAnsi="Calibri"/>
          <w:b/>
          <w:bCs/>
        </w:rPr>
      </w:pPr>
      <w:r w:rsidRPr="001F0EDE">
        <w:rPr>
          <w:rFonts w:ascii="Calibri" w:hAnsi="Calibri"/>
          <w:b/>
          <w:bCs/>
        </w:rPr>
        <w:t>2. Behind Me—He’s My Protector</w:t>
      </w:r>
    </w:p>
    <w:p w14:paraId="2A5ACF5F" w14:textId="77777777" w:rsidR="001F0EDE" w:rsidRPr="001F0EDE" w:rsidRDefault="001F0EDE" w:rsidP="001F0EDE">
      <w:pPr>
        <w:spacing w:line="276" w:lineRule="auto"/>
        <w:rPr>
          <w:rFonts w:ascii="Calibri" w:hAnsi="Calibri"/>
        </w:rPr>
      </w:pPr>
    </w:p>
    <w:p w14:paraId="78D22B4D" w14:textId="77777777" w:rsidR="001F0EDE" w:rsidRPr="001F0EDE" w:rsidRDefault="001F0EDE" w:rsidP="001F0EDE">
      <w:pPr>
        <w:spacing w:line="276" w:lineRule="auto"/>
        <w:rPr>
          <w:rFonts w:ascii="Calibri" w:hAnsi="Calibri"/>
        </w:rPr>
      </w:pPr>
      <w:r w:rsidRPr="001F0EDE">
        <w:rPr>
          <w:rFonts w:ascii="Calibri" w:hAnsi="Calibri"/>
        </w:rPr>
        <w:t xml:space="preserve">“The Lord will deal with them as he did </w:t>
      </w:r>
      <w:proofErr w:type="spellStart"/>
      <w:r w:rsidRPr="001F0EDE">
        <w:rPr>
          <w:rFonts w:ascii="Calibri" w:hAnsi="Calibri"/>
        </w:rPr>
        <w:t>Sihon</w:t>
      </w:r>
      <w:proofErr w:type="spellEnd"/>
      <w:r w:rsidRPr="001F0EDE">
        <w:rPr>
          <w:rFonts w:ascii="Calibri" w:hAnsi="Calibri"/>
        </w:rPr>
        <w:t xml:space="preserve"> and </w:t>
      </w:r>
      <w:proofErr w:type="spellStart"/>
      <w:r w:rsidRPr="001F0EDE">
        <w:rPr>
          <w:rFonts w:ascii="Calibri" w:hAnsi="Calibri"/>
        </w:rPr>
        <w:t>Og</w:t>
      </w:r>
      <w:proofErr w:type="spellEnd"/>
      <w:r w:rsidRPr="001F0EDE">
        <w:rPr>
          <w:rFonts w:ascii="Calibri" w:hAnsi="Calibri"/>
        </w:rPr>
        <w:t>, the kings of the Amorites, and their land when he destroyed them. The Lord will deliver them over to you, and you must do to them exactly as I have commanded you” (Deuteronomy 31:4-5).</w:t>
      </w:r>
    </w:p>
    <w:p w14:paraId="31D4273A" w14:textId="77777777" w:rsidR="001F0EDE" w:rsidRPr="001F0EDE" w:rsidRDefault="001F0EDE" w:rsidP="001F0EDE">
      <w:pPr>
        <w:spacing w:line="276" w:lineRule="auto"/>
        <w:rPr>
          <w:rFonts w:ascii="Calibri" w:hAnsi="Calibri"/>
        </w:rPr>
      </w:pPr>
    </w:p>
    <w:p w14:paraId="32F1B875" w14:textId="77777777" w:rsidR="001F0EDE" w:rsidRPr="001F0EDE" w:rsidRDefault="001F0EDE" w:rsidP="001F0EDE">
      <w:pPr>
        <w:spacing w:line="276" w:lineRule="auto"/>
        <w:rPr>
          <w:rFonts w:ascii="Calibri" w:hAnsi="Calibri"/>
        </w:rPr>
      </w:pPr>
      <w:r w:rsidRPr="001F0EDE">
        <w:rPr>
          <w:rFonts w:ascii="Calibri" w:hAnsi="Calibri"/>
        </w:rPr>
        <w:t xml:space="preserve">If you go a little earlier in Deuteronomy 31, you see this reference to the conflict that the Israelites had with the Amorites. I love the names of these two kings right here, </w:t>
      </w:r>
      <w:proofErr w:type="spellStart"/>
      <w:r w:rsidRPr="001F0EDE">
        <w:rPr>
          <w:rFonts w:ascii="Calibri" w:hAnsi="Calibri"/>
        </w:rPr>
        <w:t>Sihon</w:t>
      </w:r>
      <w:proofErr w:type="spellEnd"/>
      <w:r w:rsidRPr="001F0EDE">
        <w:rPr>
          <w:rFonts w:ascii="Calibri" w:hAnsi="Calibri"/>
        </w:rPr>
        <w:t xml:space="preserve"> and </w:t>
      </w:r>
      <w:proofErr w:type="spellStart"/>
      <w:r w:rsidRPr="001F0EDE">
        <w:rPr>
          <w:rFonts w:ascii="Calibri" w:hAnsi="Calibri"/>
        </w:rPr>
        <w:t>Og</w:t>
      </w:r>
      <w:proofErr w:type="spellEnd"/>
      <w:r w:rsidRPr="001F0EDE">
        <w:rPr>
          <w:rFonts w:ascii="Calibri" w:hAnsi="Calibri"/>
        </w:rPr>
        <w:t xml:space="preserve">. Is that awesome? That sounds biblical. </w:t>
      </w:r>
    </w:p>
    <w:p w14:paraId="7E3E38EA" w14:textId="77777777" w:rsidR="001F0EDE" w:rsidRPr="001F0EDE" w:rsidRDefault="001F0EDE" w:rsidP="001F0EDE">
      <w:pPr>
        <w:spacing w:line="276" w:lineRule="auto"/>
        <w:rPr>
          <w:rFonts w:ascii="Calibri" w:hAnsi="Calibri"/>
        </w:rPr>
      </w:pPr>
    </w:p>
    <w:p w14:paraId="341A7619" w14:textId="77777777" w:rsidR="001F0EDE" w:rsidRPr="001F0EDE" w:rsidRDefault="001F0EDE" w:rsidP="001F0EDE">
      <w:pPr>
        <w:spacing w:line="276" w:lineRule="auto"/>
        <w:rPr>
          <w:rFonts w:ascii="Calibri" w:hAnsi="Calibri"/>
        </w:rPr>
      </w:pPr>
      <w:r w:rsidRPr="001F0EDE">
        <w:rPr>
          <w:rFonts w:ascii="Calibri" w:hAnsi="Calibri"/>
        </w:rPr>
        <w:t xml:space="preserve">If you read the story, if you go back a little bit, you see that the Israelites are going to pass through the land of the Amorites and they're like, “Hey, we just want to use your roads. We're not going to eat your food. We're not going to fight you. We're not going to cause a problem. We're going to tiptoe through. No harm, no foul. Let's be buds.” The Amorites are like, “No, we don't want you on our land.” They attack the Israelites. They try to take them from behind because it's unexpected. God protects them and the Israelites prevail. </w:t>
      </w:r>
    </w:p>
    <w:p w14:paraId="7631781E" w14:textId="77777777" w:rsidR="001F0EDE" w:rsidRPr="001F0EDE" w:rsidRDefault="001F0EDE" w:rsidP="001F0EDE">
      <w:pPr>
        <w:spacing w:line="276" w:lineRule="auto"/>
        <w:rPr>
          <w:rFonts w:ascii="Calibri" w:hAnsi="Calibri"/>
        </w:rPr>
      </w:pPr>
    </w:p>
    <w:p w14:paraId="62DA0B56" w14:textId="77777777" w:rsidR="001F0EDE" w:rsidRPr="001F0EDE" w:rsidRDefault="001F0EDE" w:rsidP="001F0EDE">
      <w:pPr>
        <w:spacing w:line="276" w:lineRule="auto"/>
        <w:rPr>
          <w:rFonts w:ascii="Calibri" w:hAnsi="Calibri"/>
        </w:rPr>
      </w:pPr>
      <w:r w:rsidRPr="001F0EDE">
        <w:rPr>
          <w:rFonts w:ascii="Calibri" w:hAnsi="Calibri"/>
        </w:rPr>
        <w:t>God is the one who watches our back side. God is the one who watches what we are not seeing. The things that we're not expecting. When you're walking along in life, hopefully you're not looking behind you. But that makes you vulnerable from the backside.</w:t>
      </w:r>
    </w:p>
    <w:p w14:paraId="61F1C692" w14:textId="77777777" w:rsidR="001F0EDE" w:rsidRPr="001F0EDE" w:rsidRDefault="001F0EDE" w:rsidP="001F0EDE">
      <w:pPr>
        <w:spacing w:line="276" w:lineRule="auto"/>
        <w:rPr>
          <w:rFonts w:ascii="Calibri" w:hAnsi="Calibri"/>
        </w:rPr>
      </w:pPr>
    </w:p>
    <w:p w14:paraId="135BB133" w14:textId="69442D7B" w:rsidR="001F0EDE" w:rsidRPr="001F0EDE" w:rsidRDefault="001F0EDE" w:rsidP="001F0EDE">
      <w:pPr>
        <w:spacing w:line="276" w:lineRule="auto"/>
        <w:rPr>
          <w:rFonts w:ascii="Calibri" w:hAnsi="Calibri"/>
        </w:rPr>
      </w:pPr>
      <w:r w:rsidRPr="001F0EDE">
        <w:rPr>
          <w:rFonts w:ascii="Calibri" w:hAnsi="Calibri"/>
        </w:rPr>
        <w:t xml:space="preserve">Gena and I love that show </w:t>
      </w:r>
      <w:r w:rsidRPr="001F0EDE">
        <w:rPr>
          <w:rFonts w:ascii="Calibri" w:hAnsi="Calibri"/>
          <w:i/>
          <w:iCs/>
        </w:rPr>
        <w:t>SEAL Team.</w:t>
      </w:r>
      <w:r w:rsidRPr="001F0EDE">
        <w:rPr>
          <w:rFonts w:ascii="Calibri" w:hAnsi="Calibri"/>
        </w:rPr>
        <w:t xml:space="preserve"> Do we have any </w:t>
      </w:r>
      <w:r w:rsidRPr="001F0EDE">
        <w:rPr>
          <w:rFonts w:ascii="Calibri" w:hAnsi="Calibri"/>
          <w:i/>
          <w:iCs/>
        </w:rPr>
        <w:t>SEAL Team</w:t>
      </w:r>
      <w:r w:rsidRPr="001F0EDE">
        <w:rPr>
          <w:rFonts w:ascii="Calibri" w:hAnsi="Calibri"/>
        </w:rPr>
        <w:t xml:space="preserve"> on CBS fans? Two or three of us. You don't have to be ashamed. It's a great show. Whenever the SEAL team is going through a little Middle Eastern village, oftentimes the squadron will be going through the town and they </w:t>
      </w:r>
      <w:r w:rsidRPr="001F0EDE">
        <w:rPr>
          <w:rFonts w:ascii="Calibri" w:hAnsi="Calibri"/>
        </w:rPr>
        <w:lastRenderedPageBreak/>
        <w:t xml:space="preserve">always have one guy assigned to look over the back. He's always looking, because that's where you're most vulnerable. They have this formation that they're always in. They're always watching their backside. </w:t>
      </w:r>
    </w:p>
    <w:p w14:paraId="3FA9A30E" w14:textId="77777777" w:rsidR="001F0EDE" w:rsidRPr="001F0EDE" w:rsidRDefault="001F0EDE" w:rsidP="001F0EDE">
      <w:pPr>
        <w:spacing w:line="276" w:lineRule="auto"/>
        <w:rPr>
          <w:rFonts w:ascii="Calibri" w:hAnsi="Calibri"/>
        </w:rPr>
      </w:pPr>
    </w:p>
    <w:p w14:paraId="69E12C65" w14:textId="77777777" w:rsidR="001F0EDE" w:rsidRPr="001F0EDE" w:rsidRDefault="001F0EDE" w:rsidP="001F0EDE">
      <w:pPr>
        <w:spacing w:line="276" w:lineRule="auto"/>
        <w:rPr>
          <w:rFonts w:ascii="Calibri" w:hAnsi="Calibri"/>
        </w:rPr>
      </w:pPr>
      <w:r w:rsidRPr="001F0EDE">
        <w:rPr>
          <w:rFonts w:ascii="Calibri" w:hAnsi="Calibri"/>
        </w:rPr>
        <w:t xml:space="preserve">God is the one who watches the backside. God is the one who leads us, but God is the one who protects us. Because He sees what's before us, but He also sees what is behind us, what is coming. </w:t>
      </w:r>
    </w:p>
    <w:p w14:paraId="7E711680" w14:textId="77777777" w:rsidR="001F0EDE" w:rsidRPr="001F0EDE" w:rsidRDefault="001F0EDE" w:rsidP="001F0EDE">
      <w:pPr>
        <w:spacing w:line="276" w:lineRule="auto"/>
        <w:rPr>
          <w:rFonts w:ascii="Calibri" w:hAnsi="Calibri"/>
        </w:rPr>
      </w:pPr>
    </w:p>
    <w:p w14:paraId="53791759" w14:textId="77777777" w:rsidR="001F0EDE" w:rsidRPr="001F0EDE" w:rsidRDefault="001F0EDE" w:rsidP="001F0EDE">
      <w:pPr>
        <w:spacing w:line="276" w:lineRule="auto"/>
        <w:rPr>
          <w:rFonts w:ascii="Calibri" w:hAnsi="Calibri"/>
        </w:rPr>
      </w:pPr>
      <w:r w:rsidRPr="001F0EDE">
        <w:rPr>
          <w:rFonts w:ascii="Calibri" w:hAnsi="Calibri"/>
        </w:rPr>
        <w:t>I've never been in the military. I've never been in the SEAL team. But I have played laser tag. I've had these brilliant moments where I am blowing up the base, setting new world records, playing laser tag, and a seven-year-old comes up behind me and tags me in the back where I was not looking. Sometimes we get vulnerable back there.</w:t>
      </w:r>
    </w:p>
    <w:p w14:paraId="67818C11" w14:textId="77777777" w:rsidR="001F0EDE" w:rsidRPr="001F0EDE" w:rsidRDefault="001F0EDE" w:rsidP="001F0EDE">
      <w:pPr>
        <w:spacing w:line="276" w:lineRule="auto"/>
        <w:rPr>
          <w:rFonts w:ascii="Calibri" w:hAnsi="Calibri"/>
        </w:rPr>
      </w:pPr>
    </w:p>
    <w:p w14:paraId="6FE7671A" w14:textId="77777777" w:rsidR="001F0EDE" w:rsidRPr="001F0EDE" w:rsidRDefault="001F0EDE" w:rsidP="001F0EDE">
      <w:pPr>
        <w:spacing w:line="276" w:lineRule="auto"/>
        <w:rPr>
          <w:rFonts w:ascii="Calibri" w:hAnsi="Calibri"/>
        </w:rPr>
      </w:pPr>
      <w:r w:rsidRPr="001F0EDE">
        <w:rPr>
          <w:rFonts w:ascii="Calibri" w:hAnsi="Calibri"/>
        </w:rPr>
        <w:t>That's why the devil wants to attack us from the backside. That's where he shoots us from. He never comes at us from the front. He always wants to come at us from the back or the side. He's got his schemes, his attacks. The Bible describes him as a roaring lion. The Scripture describes him as an angel of light. He's always bringing deception. He's always bringing destruction. He's always making temptation look better than it really is. He's coming after our backside.</w:t>
      </w:r>
    </w:p>
    <w:p w14:paraId="1B6B451C" w14:textId="77777777" w:rsidR="001F0EDE" w:rsidRPr="001F0EDE" w:rsidRDefault="001F0EDE" w:rsidP="001F0EDE">
      <w:pPr>
        <w:spacing w:line="276" w:lineRule="auto"/>
        <w:rPr>
          <w:rFonts w:ascii="Calibri" w:hAnsi="Calibri"/>
        </w:rPr>
      </w:pPr>
    </w:p>
    <w:p w14:paraId="7D4715F7" w14:textId="77777777" w:rsidR="001F0EDE" w:rsidRPr="001F0EDE" w:rsidRDefault="001F0EDE" w:rsidP="001F0EDE">
      <w:pPr>
        <w:spacing w:line="276" w:lineRule="auto"/>
        <w:rPr>
          <w:rFonts w:ascii="Calibri" w:hAnsi="Calibri"/>
        </w:rPr>
      </w:pPr>
      <w:r w:rsidRPr="001F0EDE">
        <w:rPr>
          <w:rFonts w:ascii="Calibri" w:hAnsi="Calibri"/>
        </w:rPr>
        <w:t xml:space="preserve">That's why we need God to protect us and to watch over us. </w:t>
      </w:r>
    </w:p>
    <w:p w14:paraId="2B2299EB" w14:textId="77777777" w:rsidR="001F0EDE" w:rsidRPr="001F0EDE" w:rsidRDefault="001F0EDE" w:rsidP="001F0EDE">
      <w:pPr>
        <w:spacing w:line="276" w:lineRule="auto"/>
        <w:rPr>
          <w:rFonts w:ascii="Calibri" w:hAnsi="Calibri"/>
        </w:rPr>
      </w:pPr>
    </w:p>
    <w:p w14:paraId="6977A981" w14:textId="77777777" w:rsidR="001F0EDE" w:rsidRPr="001F0EDE" w:rsidRDefault="001F0EDE" w:rsidP="001F0EDE">
      <w:pPr>
        <w:spacing w:line="276" w:lineRule="auto"/>
        <w:rPr>
          <w:rFonts w:ascii="Calibri" w:hAnsi="Calibri"/>
        </w:rPr>
      </w:pPr>
      <w:r w:rsidRPr="001F0EDE">
        <w:rPr>
          <w:rFonts w:ascii="Calibri" w:hAnsi="Calibri"/>
        </w:rPr>
        <w:t>“But the Lord is faithful; he will strengthen and guard you from the evil one” (2 Thessalonians 3:3).</w:t>
      </w:r>
    </w:p>
    <w:p w14:paraId="2EAEB19A" w14:textId="77777777" w:rsidR="001F0EDE" w:rsidRPr="001F0EDE" w:rsidRDefault="001F0EDE" w:rsidP="001F0EDE">
      <w:pPr>
        <w:spacing w:line="276" w:lineRule="auto"/>
        <w:rPr>
          <w:rFonts w:ascii="Calibri" w:hAnsi="Calibri"/>
        </w:rPr>
      </w:pPr>
    </w:p>
    <w:p w14:paraId="7EE01E75" w14:textId="47E89D65" w:rsidR="001F0EDE" w:rsidRPr="001F0EDE" w:rsidRDefault="001F0EDE" w:rsidP="001F0EDE">
      <w:pPr>
        <w:spacing w:line="276" w:lineRule="auto"/>
        <w:rPr>
          <w:rFonts w:ascii="Calibri" w:hAnsi="Calibri"/>
        </w:rPr>
      </w:pPr>
      <w:r w:rsidRPr="001F0EDE">
        <w:rPr>
          <w:rFonts w:ascii="Calibri" w:hAnsi="Calibri"/>
        </w:rPr>
        <w:t>Go</w:t>
      </w:r>
      <w:r w:rsidR="00265014">
        <w:rPr>
          <w:rFonts w:ascii="Calibri" w:hAnsi="Calibri"/>
        </w:rPr>
        <w:t>d i</w:t>
      </w:r>
      <w:r w:rsidRPr="001F0EDE">
        <w:rPr>
          <w:rFonts w:ascii="Calibri" w:hAnsi="Calibri"/>
        </w:rPr>
        <w:t>s the one who’s going to give you strength. God</w:t>
      </w:r>
      <w:r w:rsidR="00265014">
        <w:rPr>
          <w:rFonts w:ascii="Calibri" w:hAnsi="Calibri"/>
        </w:rPr>
        <w:t xml:space="preserve"> i</w:t>
      </w:r>
      <w:r w:rsidRPr="001F0EDE">
        <w:rPr>
          <w:rFonts w:ascii="Calibri" w:hAnsi="Calibri"/>
        </w:rPr>
        <w:t xml:space="preserve">s the one who’s going to guard you. You ought to underline the word “guard.” </w:t>
      </w:r>
    </w:p>
    <w:p w14:paraId="76FD7393" w14:textId="77777777" w:rsidR="001F0EDE" w:rsidRPr="001F0EDE" w:rsidRDefault="001F0EDE" w:rsidP="001F0EDE">
      <w:pPr>
        <w:spacing w:line="276" w:lineRule="auto"/>
        <w:rPr>
          <w:rFonts w:ascii="Calibri" w:hAnsi="Calibri"/>
        </w:rPr>
      </w:pPr>
    </w:p>
    <w:p w14:paraId="7447BF04" w14:textId="77777777" w:rsidR="001F0EDE" w:rsidRPr="001F0EDE" w:rsidRDefault="001F0EDE" w:rsidP="001F0EDE">
      <w:pPr>
        <w:spacing w:line="276" w:lineRule="auto"/>
        <w:rPr>
          <w:rFonts w:ascii="Calibri" w:hAnsi="Calibri"/>
        </w:rPr>
      </w:pPr>
      <w:r w:rsidRPr="001F0EDE">
        <w:rPr>
          <w:rFonts w:ascii="Calibri" w:hAnsi="Calibri"/>
        </w:rPr>
        <w:t>“The Lord himself watches over you!” (Psalm 121:5).</w:t>
      </w:r>
    </w:p>
    <w:p w14:paraId="7F77FCF4" w14:textId="77777777" w:rsidR="001F0EDE" w:rsidRPr="001F0EDE" w:rsidRDefault="001F0EDE" w:rsidP="001F0EDE">
      <w:pPr>
        <w:spacing w:line="276" w:lineRule="auto"/>
        <w:rPr>
          <w:rFonts w:ascii="Calibri" w:hAnsi="Calibri"/>
        </w:rPr>
      </w:pPr>
    </w:p>
    <w:p w14:paraId="39300A43" w14:textId="710F6DD9" w:rsidR="001F0EDE" w:rsidRPr="001F0EDE" w:rsidRDefault="001F0EDE" w:rsidP="001F0EDE">
      <w:pPr>
        <w:spacing w:line="276" w:lineRule="auto"/>
        <w:rPr>
          <w:rFonts w:ascii="Calibri" w:hAnsi="Calibri"/>
        </w:rPr>
      </w:pPr>
      <w:r w:rsidRPr="001F0EDE">
        <w:rPr>
          <w:rFonts w:ascii="Calibri" w:hAnsi="Calibri"/>
        </w:rPr>
        <w:t>It doesn't say the angels are watching over you</w:t>
      </w:r>
      <w:r w:rsidR="00265014">
        <w:rPr>
          <w:rFonts w:ascii="Calibri" w:hAnsi="Calibri"/>
        </w:rPr>
        <w:t xml:space="preserve"> (a</w:t>
      </w:r>
      <w:r w:rsidRPr="001F0EDE">
        <w:rPr>
          <w:rFonts w:ascii="Calibri" w:hAnsi="Calibri"/>
        </w:rPr>
        <w:t>lthough I love the angels</w:t>
      </w:r>
      <w:r w:rsidR="00265014">
        <w:rPr>
          <w:rFonts w:ascii="Calibri" w:hAnsi="Calibri"/>
        </w:rPr>
        <w:t>)</w:t>
      </w:r>
      <w:r w:rsidRPr="001F0EDE">
        <w:rPr>
          <w:rFonts w:ascii="Calibri" w:hAnsi="Calibri"/>
        </w:rPr>
        <w:t xml:space="preserve">. God Himself is watching over you. He didn't delegate that to a team, or a committee, or to His interns. God Himself is watching over you. </w:t>
      </w:r>
    </w:p>
    <w:p w14:paraId="03067C4B" w14:textId="77777777" w:rsidR="001F0EDE" w:rsidRPr="001F0EDE" w:rsidRDefault="001F0EDE" w:rsidP="001F0EDE">
      <w:pPr>
        <w:spacing w:line="276" w:lineRule="auto"/>
        <w:rPr>
          <w:rFonts w:ascii="Calibri" w:hAnsi="Calibri"/>
        </w:rPr>
      </w:pPr>
    </w:p>
    <w:p w14:paraId="2ADAF575" w14:textId="77777777" w:rsidR="001F0EDE" w:rsidRPr="001F0EDE" w:rsidRDefault="001F0EDE" w:rsidP="001F0EDE">
      <w:pPr>
        <w:spacing w:line="276" w:lineRule="auto"/>
        <w:rPr>
          <w:rFonts w:ascii="Calibri" w:hAnsi="Calibri"/>
        </w:rPr>
      </w:pPr>
      <w:r w:rsidRPr="001F0EDE">
        <w:rPr>
          <w:rFonts w:ascii="Calibri" w:hAnsi="Calibri"/>
        </w:rPr>
        <w:t>“The Lord stands beside you as your protective shade” (Psalm 121:5).</w:t>
      </w:r>
    </w:p>
    <w:p w14:paraId="7DE7C7D7" w14:textId="77777777" w:rsidR="001F0EDE" w:rsidRPr="001F0EDE" w:rsidRDefault="001F0EDE" w:rsidP="001F0EDE">
      <w:pPr>
        <w:spacing w:line="276" w:lineRule="auto"/>
        <w:rPr>
          <w:rFonts w:ascii="Calibri" w:hAnsi="Calibri"/>
        </w:rPr>
      </w:pPr>
    </w:p>
    <w:p w14:paraId="3FEA7260" w14:textId="1A5204D7" w:rsidR="001F0EDE" w:rsidRPr="001F0EDE" w:rsidRDefault="001F0EDE" w:rsidP="001F0EDE">
      <w:pPr>
        <w:spacing w:line="276" w:lineRule="auto"/>
        <w:rPr>
          <w:rFonts w:ascii="Calibri" w:hAnsi="Calibri"/>
        </w:rPr>
      </w:pPr>
      <w:r w:rsidRPr="001F0EDE">
        <w:rPr>
          <w:rFonts w:ascii="Calibri" w:hAnsi="Calibri"/>
        </w:rPr>
        <w:lastRenderedPageBreak/>
        <w:t>One thing I learned when we moved to the Denver metro areas</w:t>
      </w:r>
      <w:r w:rsidR="00265014">
        <w:rPr>
          <w:rFonts w:ascii="Calibri" w:hAnsi="Calibri"/>
        </w:rPr>
        <w:t xml:space="preserve"> is</w:t>
      </w:r>
      <w:r w:rsidRPr="001F0EDE">
        <w:rPr>
          <w:rFonts w:ascii="Calibri" w:hAnsi="Calibri"/>
        </w:rPr>
        <w:t xml:space="preserve"> we have over 300 days of sunshine. If you've lived here long, you know that. This is a sunny place. A lot of times people think it's going to be cold and miserable. It can get cold, but the sun will come out. It's a sunny cold. You smile. You're happy. I'm freezing to death, but the sun is out. </w:t>
      </w:r>
    </w:p>
    <w:p w14:paraId="20329CAD" w14:textId="77777777" w:rsidR="001F0EDE" w:rsidRPr="001F0EDE" w:rsidRDefault="001F0EDE" w:rsidP="001F0EDE">
      <w:pPr>
        <w:spacing w:line="276" w:lineRule="auto"/>
        <w:rPr>
          <w:rFonts w:ascii="Calibri" w:hAnsi="Calibri"/>
        </w:rPr>
      </w:pPr>
    </w:p>
    <w:p w14:paraId="50B15D7B" w14:textId="77777777" w:rsidR="001F0EDE" w:rsidRPr="001F0EDE" w:rsidRDefault="001F0EDE" w:rsidP="001F0EDE">
      <w:pPr>
        <w:spacing w:line="276" w:lineRule="auto"/>
        <w:rPr>
          <w:rFonts w:ascii="Calibri" w:hAnsi="Calibri"/>
        </w:rPr>
      </w:pPr>
      <w:r w:rsidRPr="001F0EDE">
        <w:rPr>
          <w:rFonts w:ascii="Calibri" w:hAnsi="Calibri"/>
        </w:rPr>
        <w:t xml:space="preserve">We know a little bit about the sun. Because of the elevation, the sun's rays are intense sometimes, especially in the summertime. </w:t>
      </w:r>
    </w:p>
    <w:p w14:paraId="3F5C2035" w14:textId="77777777" w:rsidR="001F0EDE" w:rsidRPr="001F0EDE" w:rsidRDefault="001F0EDE" w:rsidP="001F0EDE">
      <w:pPr>
        <w:spacing w:line="276" w:lineRule="auto"/>
        <w:rPr>
          <w:rFonts w:ascii="Calibri" w:hAnsi="Calibri"/>
        </w:rPr>
      </w:pPr>
    </w:p>
    <w:p w14:paraId="4C4C7A01" w14:textId="77777777" w:rsidR="001F0EDE" w:rsidRPr="001F0EDE" w:rsidRDefault="001F0EDE" w:rsidP="001F0EDE">
      <w:pPr>
        <w:spacing w:line="276" w:lineRule="auto"/>
        <w:rPr>
          <w:rFonts w:ascii="Calibri" w:hAnsi="Calibri"/>
        </w:rPr>
      </w:pPr>
      <w:r w:rsidRPr="001F0EDE">
        <w:rPr>
          <w:rFonts w:ascii="Calibri" w:hAnsi="Calibri"/>
        </w:rPr>
        <w:t>Notice God says, “I will be a protective shade for you. I'm going to protect you. I'm going to watch over you. I'm going to bless you. When the temperature outside is hot and when the rays are intense, I will protect you.”</w:t>
      </w:r>
    </w:p>
    <w:p w14:paraId="2CF14FA8" w14:textId="77777777" w:rsidR="001F0EDE" w:rsidRPr="001F0EDE" w:rsidRDefault="001F0EDE" w:rsidP="001F0EDE">
      <w:pPr>
        <w:spacing w:line="276" w:lineRule="auto"/>
        <w:rPr>
          <w:rFonts w:ascii="Calibri" w:hAnsi="Calibri"/>
        </w:rPr>
      </w:pPr>
    </w:p>
    <w:p w14:paraId="4089AAF6" w14:textId="77777777" w:rsidR="001F0EDE" w:rsidRPr="001F0EDE" w:rsidRDefault="001F0EDE" w:rsidP="001F0EDE">
      <w:pPr>
        <w:spacing w:line="276" w:lineRule="auto"/>
        <w:rPr>
          <w:rFonts w:ascii="Calibri" w:hAnsi="Calibri"/>
        </w:rPr>
      </w:pPr>
      <w:r w:rsidRPr="001F0EDE">
        <w:rPr>
          <w:rFonts w:ascii="Calibri" w:hAnsi="Calibri"/>
        </w:rPr>
        <w:t xml:space="preserve">Shade doesn't remove the heat, but it does provide relief from the heat. That’s God. God has never said you're not going to have some heat in your life. God just says, “I’m going to be that protective shade over you because I'm watching your backside. I'm your protector. I am your leader. I'm the one who goes before you.” </w:t>
      </w:r>
    </w:p>
    <w:p w14:paraId="7C706B6B" w14:textId="77777777" w:rsidR="001F0EDE" w:rsidRPr="001F0EDE" w:rsidRDefault="001F0EDE" w:rsidP="001F0EDE">
      <w:pPr>
        <w:spacing w:line="276" w:lineRule="auto"/>
        <w:rPr>
          <w:rFonts w:ascii="Calibri" w:hAnsi="Calibri"/>
        </w:rPr>
      </w:pPr>
    </w:p>
    <w:p w14:paraId="7FD5CFB8" w14:textId="77777777" w:rsidR="001F0EDE" w:rsidRPr="001F0EDE" w:rsidRDefault="001F0EDE" w:rsidP="001F0EDE">
      <w:pPr>
        <w:spacing w:line="276" w:lineRule="auto"/>
        <w:rPr>
          <w:rFonts w:ascii="Calibri" w:hAnsi="Calibri"/>
        </w:rPr>
      </w:pPr>
      <w:r w:rsidRPr="001F0EDE">
        <w:rPr>
          <w:rFonts w:ascii="Calibri" w:hAnsi="Calibri"/>
        </w:rPr>
        <w:t xml:space="preserve">I go before you. I go behind you. I am the Lord God. Joshua gets this great word from Moses. </w:t>
      </w:r>
    </w:p>
    <w:p w14:paraId="488EBCC1" w14:textId="77777777" w:rsidR="001F0EDE" w:rsidRPr="001F0EDE" w:rsidRDefault="001F0EDE" w:rsidP="001F0EDE">
      <w:pPr>
        <w:spacing w:line="276" w:lineRule="auto"/>
        <w:rPr>
          <w:rFonts w:ascii="Calibri" w:hAnsi="Calibri"/>
        </w:rPr>
      </w:pPr>
    </w:p>
    <w:p w14:paraId="26EC1C25" w14:textId="77777777" w:rsidR="001F0EDE" w:rsidRPr="001F0EDE" w:rsidRDefault="001F0EDE" w:rsidP="001F0EDE">
      <w:pPr>
        <w:spacing w:line="276" w:lineRule="auto"/>
        <w:rPr>
          <w:rFonts w:ascii="Calibri" w:hAnsi="Calibri"/>
        </w:rPr>
      </w:pPr>
      <w:r w:rsidRPr="001F0EDE">
        <w:rPr>
          <w:rFonts w:ascii="Calibri" w:hAnsi="Calibri"/>
        </w:rPr>
        <w:t>“The Lord stands beside you” (Psalm 121:5).</w:t>
      </w:r>
    </w:p>
    <w:p w14:paraId="4B007DB9" w14:textId="77777777" w:rsidR="001F0EDE" w:rsidRPr="001F0EDE" w:rsidRDefault="001F0EDE" w:rsidP="001F0EDE">
      <w:pPr>
        <w:spacing w:line="276" w:lineRule="auto"/>
        <w:rPr>
          <w:rFonts w:ascii="Calibri" w:hAnsi="Calibri"/>
        </w:rPr>
      </w:pPr>
    </w:p>
    <w:p w14:paraId="6CE40A94" w14:textId="77777777" w:rsidR="001F0EDE" w:rsidRPr="001F0EDE" w:rsidRDefault="001F0EDE" w:rsidP="001F0EDE">
      <w:pPr>
        <w:spacing w:line="276" w:lineRule="auto"/>
        <w:rPr>
          <w:rFonts w:ascii="Calibri" w:hAnsi="Calibri"/>
        </w:rPr>
      </w:pPr>
      <w:r w:rsidRPr="001F0EDE">
        <w:rPr>
          <w:rFonts w:ascii="Calibri" w:hAnsi="Calibri"/>
        </w:rPr>
        <w:t xml:space="preserve">God is in front of me. God is before me. God is behind me. God is beside me. God is with me. </w:t>
      </w:r>
    </w:p>
    <w:p w14:paraId="0376D0F2" w14:textId="77777777" w:rsidR="001F0EDE" w:rsidRPr="001F0EDE" w:rsidRDefault="001F0EDE" w:rsidP="001F0EDE">
      <w:pPr>
        <w:spacing w:line="276" w:lineRule="auto"/>
        <w:rPr>
          <w:rFonts w:ascii="Calibri" w:hAnsi="Calibri"/>
        </w:rPr>
      </w:pPr>
    </w:p>
    <w:p w14:paraId="003A8D17" w14:textId="77777777" w:rsidR="001F0EDE" w:rsidRPr="001F0EDE" w:rsidRDefault="001F0EDE" w:rsidP="001F0EDE">
      <w:pPr>
        <w:spacing w:line="276" w:lineRule="auto"/>
        <w:rPr>
          <w:rFonts w:ascii="Calibri" w:hAnsi="Calibri"/>
        </w:rPr>
      </w:pPr>
      <w:r w:rsidRPr="001F0EDE">
        <w:rPr>
          <w:rFonts w:ascii="Calibri" w:hAnsi="Calibri"/>
        </w:rPr>
        <w:t xml:space="preserve">Have you ever gone through a hard time and you just wanted somebody to be beside you? You went to the doctor to get a report and you wanted somebody to be beside you. You had to go to a courtroom and you just wanted somebody to be beside you. You were going through a hard time, you wanted somebody to call you and to check on you because you wanted to feel like somebody was with you. </w:t>
      </w:r>
    </w:p>
    <w:p w14:paraId="61434F2B" w14:textId="77777777" w:rsidR="001F0EDE" w:rsidRPr="001F0EDE" w:rsidRDefault="001F0EDE" w:rsidP="001F0EDE">
      <w:pPr>
        <w:spacing w:line="276" w:lineRule="auto"/>
        <w:rPr>
          <w:rFonts w:ascii="Calibri" w:hAnsi="Calibri"/>
        </w:rPr>
      </w:pPr>
    </w:p>
    <w:p w14:paraId="6E411E14" w14:textId="4F44343C" w:rsidR="001F0EDE" w:rsidRPr="001F0EDE" w:rsidRDefault="001F0EDE" w:rsidP="001F0EDE">
      <w:pPr>
        <w:spacing w:line="276" w:lineRule="auto"/>
        <w:rPr>
          <w:rFonts w:ascii="Calibri" w:hAnsi="Calibri"/>
        </w:rPr>
      </w:pPr>
      <w:r w:rsidRPr="001F0EDE">
        <w:rPr>
          <w:rFonts w:ascii="Calibri" w:hAnsi="Calibri"/>
        </w:rPr>
        <w:t xml:space="preserve">The Lord is beside us. He's my encourager. He's the one </w:t>
      </w:r>
      <w:r w:rsidR="00A53864">
        <w:rPr>
          <w:rFonts w:ascii="Calibri" w:hAnsi="Calibri"/>
        </w:rPr>
        <w:t>who</w:t>
      </w:r>
      <w:r w:rsidRPr="001F0EDE">
        <w:rPr>
          <w:rFonts w:ascii="Calibri" w:hAnsi="Calibri"/>
        </w:rPr>
        <w:t xml:space="preserve">'s with me. </w:t>
      </w:r>
    </w:p>
    <w:p w14:paraId="532BDE59" w14:textId="77777777" w:rsidR="001F0EDE" w:rsidRPr="001F0EDE" w:rsidRDefault="001F0EDE" w:rsidP="001F0EDE">
      <w:pPr>
        <w:spacing w:line="276" w:lineRule="auto"/>
        <w:rPr>
          <w:rFonts w:ascii="Calibri" w:hAnsi="Calibri"/>
        </w:rPr>
      </w:pPr>
    </w:p>
    <w:p w14:paraId="54FDEA8D" w14:textId="0832B5FD" w:rsidR="001F0EDE" w:rsidRPr="001F0EDE" w:rsidRDefault="001F0EDE" w:rsidP="001F0EDE">
      <w:pPr>
        <w:spacing w:line="276" w:lineRule="auto"/>
        <w:rPr>
          <w:rFonts w:ascii="Calibri" w:hAnsi="Calibri"/>
        </w:rPr>
      </w:pPr>
      <w:r w:rsidRPr="001F0EDE">
        <w:rPr>
          <w:rFonts w:ascii="Calibri" w:hAnsi="Calibri"/>
        </w:rPr>
        <w:t xml:space="preserve">It’s awesome that He’s in front of me. It’s awesome that He's behind me. I need the Lord </w:t>
      </w:r>
      <w:r w:rsidR="00A53864">
        <w:rPr>
          <w:rFonts w:ascii="Calibri" w:hAnsi="Calibri"/>
        </w:rPr>
        <w:t>in</w:t>
      </w:r>
      <w:r w:rsidRPr="001F0EDE">
        <w:rPr>
          <w:rFonts w:ascii="Calibri" w:hAnsi="Calibri"/>
        </w:rPr>
        <w:t xml:space="preserve"> both of those positions, but God is also:</w:t>
      </w:r>
    </w:p>
    <w:p w14:paraId="2C1C047B" w14:textId="77777777" w:rsidR="001F0EDE" w:rsidRPr="001F0EDE" w:rsidRDefault="001F0EDE" w:rsidP="001F0EDE">
      <w:pPr>
        <w:spacing w:line="276" w:lineRule="auto"/>
        <w:rPr>
          <w:rFonts w:ascii="Calibri" w:hAnsi="Calibri"/>
        </w:rPr>
      </w:pPr>
    </w:p>
    <w:p w14:paraId="49E4B3AE" w14:textId="77777777" w:rsidR="001F0EDE" w:rsidRPr="001F0EDE" w:rsidRDefault="001F0EDE" w:rsidP="001F0EDE">
      <w:pPr>
        <w:spacing w:line="276" w:lineRule="auto"/>
        <w:rPr>
          <w:rFonts w:ascii="Calibri" w:hAnsi="Calibri"/>
          <w:b/>
          <w:bCs/>
        </w:rPr>
      </w:pPr>
      <w:r w:rsidRPr="001F0EDE">
        <w:rPr>
          <w:rFonts w:ascii="Calibri" w:hAnsi="Calibri"/>
          <w:b/>
          <w:bCs/>
        </w:rPr>
        <w:t>3. Beside Me—He’s My Encourager</w:t>
      </w:r>
    </w:p>
    <w:p w14:paraId="65CE019C" w14:textId="77777777" w:rsidR="001F0EDE" w:rsidRPr="001F0EDE" w:rsidRDefault="001F0EDE" w:rsidP="001F0EDE">
      <w:pPr>
        <w:spacing w:line="276" w:lineRule="auto"/>
        <w:rPr>
          <w:rFonts w:ascii="Calibri" w:hAnsi="Calibri"/>
        </w:rPr>
      </w:pPr>
    </w:p>
    <w:p w14:paraId="2B20B0FD" w14:textId="77777777" w:rsidR="001F0EDE" w:rsidRPr="001F0EDE" w:rsidRDefault="001F0EDE" w:rsidP="001F0EDE">
      <w:pPr>
        <w:spacing w:line="276" w:lineRule="auto"/>
        <w:rPr>
          <w:rFonts w:ascii="Calibri" w:hAnsi="Calibri"/>
        </w:rPr>
      </w:pPr>
      <w:r w:rsidRPr="001F0EDE">
        <w:rPr>
          <w:rFonts w:ascii="Calibri" w:hAnsi="Calibri"/>
        </w:rPr>
        <w:lastRenderedPageBreak/>
        <w:t>“For the Lord your God is the one who will go with you; he will not leave you or abandon you” (Deuteronomy 31:6).</w:t>
      </w:r>
    </w:p>
    <w:p w14:paraId="2032A24B" w14:textId="77777777" w:rsidR="001F0EDE" w:rsidRPr="001F0EDE" w:rsidRDefault="001F0EDE" w:rsidP="001F0EDE">
      <w:pPr>
        <w:spacing w:line="276" w:lineRule="auto"/>
        <w:rPr>
          <w:rFonts w:ascii="Calibri" w:hAnsi="Calibri"/>
        </w:rPr>
      </w:pPr>
    </w:p>
    <w:p w14:paraId="5188DC8E" w14:textId="3523EF70" w:rsidR="001F0EDE" w:rsidRPr="001F0EDE" w:rsidRDefault="001F0EDE" w:rsidP="001F0EDE">
      <w:pPr>
        <w:spacing w:line="276" w:lineRule="auto"/>
        <w:rPr>
          <w:rFonts w:ascii="Calibri" w:hAnsi="Calibri"/>
        </w:rPr>
      </w:pPr>
      <w:r w:rsidRPr="001F0EDE">
        <w:rPr>
          <w:rFonts w:ascii="Calibri" w:hAnsi="Calibri"/>
        </w:rPr>
        <w:t>In other words, He's beside you. It's no wonder that God had to remind us in Deuteronomy 31:6 to not be afraid. Fear is the most natural reaction when we feel a challenge. When a challenge comes upon us, the most natural thing to do is be afraid. Joshua was afraid. He had big shoes to fill, a big responsibility. “I need you to go conquer the promised land, but,” God says, “I will be beside you, I will be with you. Don't be afraid because I am with you.”</w:t>
      </w:r>
    </w:p>
    <w:p w14:paraId="0A820E1A" w14:textId="77777777" w:rsidR="001F0EDE" w:rsidRPr="001F0EDE" w:rsidRDefault="001F0EDE" w:rsidP="001F0EDE">
      <w:pPr>
        <w:spacing w:line="276" w:lineRule="auto"/>
        <w:rPr>
          <w:rFonts w:ascii="Calibri" w:hAnsi="Calibri"/>
        </w:rPr>
      </w:pPr>
    </w:p>
    <w:p w14:paraId="3A63BF1B" w14:textId="0C214BAF" w:rsidR="001F0EDE" w:rsidRPr="001F0EDE" w:rsidRDefault="001F0EDE" w:rsidP="001F0EDE">
      <w:pPr>
        <w:spacing w:line="276" w:lineRule="auto"/>
        <w:rPr>
          <w:rFonts w:ascii="Calibri" w:hAnsi="Calibri"/>
        </w:rPr>
      </w:pPr>
      <w:r w:rsidRPr="001F0EDE">
        <w:rPr>
          <w:rFonts w:ascii="Calibri" w:hAnsi="Calibri"/>
        </w:rPr>
        <w:t>When you realize that God is beside you, then your fear begins to go underneath you. God is with us. God</w:t>
      </w:r>
      <w:r w:rsidR="00CA3E8F">
        <w:rPr>
          <w:rFonts w:ascii="Calibri" w:hAnsi="Calibri"/>
        </w:rPr>
        <w:t xml:space="preserve"> i</w:t>
      </w:r>
      <w:r w:rsidRPr="001F0EDE">
        <w:rPr>
          <w:rFonts w:ascii="Calibri" w:hAnsi="Calibri"/>
        </w:rPr>
        <w:t xml:space="preserve">s beside us. </w:t>
      </w:r>
    </w:p>
    <w:p w14:paraId="1FA74979" w14:textId="77777777" w:rsidR="001F0EDE" w:rsidRPr="001F0EDE" w:rsidRDefault="001F0EDE" w:rsidP="001F0EDE">
      <w:pPr>
        <w:spacing w:line="276" w:lineRule="auto"/>
        <w:rPr>
          <w:rFonts w:ascii="Calibri" w:hAnsi="Calibri"/>
        </w:rPr>
      </w:pPr>
    </w:p>
    <w:p w14:paraId="6FBA788D" w14:textId="77777777" w:rsidR="001F0EDE" w:rsidRPr="001F0EDE" w:rsidRDefault="001F0EDE" w:rsidP="001F0EDE">
      <w:pPr>
        <w:spacing w:line="276" w:lineRule="auto"/>
        <w:rPr>
          <w:rFonts w:ascii="Calibri" w:hAnsi="Calibri"/>
        </w:rPr>
      </w:pPr>
      <w:r w:rsidRPr="001F0EDE">
        <w:rPr>
          <w:rFonts w:ascii="Calibri" w:hAnsi="Calibri"/>
        </w:rPr>
        <w:t>“The following night the Lord stood near Paul and said, ‘Take courage! As you have testified about me in Jerusalem, so you must also testify in Rome’” (Acts 23:11).</w:t>
      </w:r>
    </w:p>
    <w:p w14:paraId="5FAFB201" w14:textId="77777777" w:rsidR="001F0EDE" w:rsidRPr="001F0EDE" w:rsidRDefault="001F0EDE" w:rsidP="001F0EDE">
      <w:pPr>
        <w:spacing w:line="276" w:lineRule="auto"/>
        <w:rPr>
          <w:rFonts w:ascii="Calibri" w:hAnsi="Calibri"/>
        </w:rPr>
      </w:pPr>
    </w:p>
    <w:p w14:paraId="724CC912" w14:textId="77777777" w:rsidR="001F0EDE" w:rsidRPr="001F0EDE" w:rsidRDefault="001F0EDE" w:rsidP="001F0EDE">
      <w:pPr>
        <w:spacing w:line="276" w:lineRule="auto"/>
        <w:rPr>
          <w:rFonts w:ascii="Calibri" w:hAnsi="Calibri"/>
        </w:rPr>
      </w:pPr>
      <w:r w:rsidRPr="001F0EDE">
        <w:rPr>
          <w:rFonts w:ascii="Calibri" w:hAnsi="Calibri"/>
        </w:rPr>
        <w:t xml:space="preserve">The apostle is imprisoned in Jerusalem. They're going to move him to Rome. He wants to preach the gospel to that city. He's going to do it in an unusual way as an inmate, as a prisoner. But God says, “I'm going to be with you, Paul. Take courage.” In other words, don't be afraid. Don't be fearful. Be courageous. </w:t>
      </w:r>
    </w:p>
    <w:p w14:paraId="06CAA949" w14:textId="77777777" w:rsidR="001F0EDE" w:rsidRPr="001F0EDE" w:rsidRDefault="001F0EDE" w:rsidP="001F0EDE">
      <w:pPr>
        <w:spacing w:line="276" w:lineRule="auto"/>
        <w:rPr>
          <w:rFonts w:ascii="Calibri" w:hAnsi="Calibri"/>
        </w:rPr>
      </w:pPr>
    </w:p>
    <w:p w14:paraId="27CCFECF" w14:textId="74613663" w:rsidR="001F0EDE" w:rsidRPr="001F0EDE" w:rsidRDefault="001F0EDE" w:rsidP="001F0EDE">
      <w:pPr>
        <w:spacing w:line="276" w:lineRule="auto"/>
        <w:rPr>
          <w:rFonts w:ascii="Calibri" w:hAnsi="Calibri"/>
        </w:rPr>
      </w:pPr>
      <w:r w:rsidRPr="001F0EDE">
        <w:rPr>
          <w:rFonts w:ascii="Calibri" w:hAnsi="Calibri"/>
        </w:rPr>
        <w:t xml:space="preserve">When you realize that God is beside you, it begins to push fear and anxiety away from you. God is with me. God says, “I will be beside you, Paul. I didn't say it would be easy. I didn't say you wouldn't be challenged or pushed. I'm just telling you I'm going to be beside you, though. You can feel lonely, but you are never alone.” God is there. </w:t>
      </w:r>
    </w:p>
    <w:p w14:paraId="7E5801E5" w14:textId="77777777" w:rsidR="001F0EDE" w:rsidRPr="001F0EDE" w:rsidRDefault="001F0EDE" w:rsidP="001F0EDE">
      <w:pPr>
        <w:spacing w:line="276" w:lineRule="auto"/>
        <w:rPr>
          <w:rFonts w:ascii="Calibri" w:hAnsi="Calibri"/>
        </w:rPr>
      </w:pPr>
    </w:p>
    <w:p w14:paraId="114D9EF6" w14:textId="77777777" w:rsidR="001F0EDE" w:rsidRPr="001F0EDE" w:rsidRDefault="001F0EDE" w:rsidP="001F0EDE">
      <w:pPr>
        <w:spacing w:line="276" w:lineRule="auto"/>
        <w:rPr>
          <w:rFonts w:ascii="Calibri" w:hAnsi="Calibri"/>
        </w:rPr>
      </w:pPr>
      <w:r w:rsidRPr="001F0EDE">
        <w:rPr>
          <w:rFonts w:ascii="Calibri" w:hAnsi="Calibri"/>
        </w:rPr>
        <w:t xml:space="preserve">“Take courage! As you have testified about me” (Acts 23:11). </w:t>
      </w:r>
    </w:p>
    <w:p w14:paraId="69D80514" w14:textId="77777777" w:rsidR="001F0EDE" w:rsidRPr="001F0EDE" w:rsidRDefault="001F0EDE" w:rsidP="001F0EDE">
      <w:pPr>
        <w:spacing w:line="276" w:lineRule="auto"/>
        <w:rPr>
          <w:rFonts w:ascii="Calibri" w:hAnsi="Calibri"/>
        </w:rPr>
      </w:pPr>
    </w:p>
    <w:p w14:paraId="1F47B592" w14:textId="77777777" w:rsidR="001F0EDE" w:rsidRPr="001F0EDE" w:rsidRDefault="001F0EDE" w:rsidP="001F0EDE">
      <w:pPr>
        <w:spacing w:line="276" w:lineRule="auto"/>
        <w:rPr>
          <w:rFonts w:ascii="Calibri" w:hAnsi="Calibri"/>
        </w:rPr>
      </w:pPr>
      <w:r w:rsidRPr="001F0EDE">
        <w:rPr>
          <w:rFonts w:ascii="Calibri" w:hAnsi="Calibri"/>
        </w:rPr>
        <w:t xml:space="preserve">“I will be beside you.” Not above you. Not far from you. But near you, beside you. </w:t>
      </w:r>
    </w:p>
    <w:p w14:paraId="1D0D6BB2" w14:textId="77777777" w:rsidR="001F0EDE" w:rsidRPr="001F0EDE" w:rsidRDefault="001F0EDE" w:rsidP="001F0EDE">
      <w:pPr>
        <w:spacing w:line="276" w:lineRule="auto"/>
        <w:rPr>
          <w:rFonts w:ascii="Calibri" w:hAnsi="Calibri"/>
        </w:rPr>
      </w:pPr>
    </w:p>
    <w:p w14:paraId="26E95459" w14:textId="77777777" w:rsidR="001F0EDE" w:rsidRPr="001F0EDE" w:rsidRDefault="001F0EDE" w:rsidP="001F0EDE">
      <w:pPr>
        <w:spacing w:line="276" w:lineRule="auto"/>
        <w:rPr>
          <w:rFonts w:ascii="Calibri" w:hAnsi="Calibri"/>
        </w:rPr>
      </w:pPr>
      <w:r w:rsidRPr="001F0EDE">
        <w:rPr>
          <w:rFonts w:ascii="Calibri" w:hAnsi="Calibri"/>
        </w:rPr>
        <w:t xml:space="preserve">You may be in a prison of difficult circumstances, a physical illness, a financial crisis, the heartache of a loved one. But God is with you. </w:t>
      </w:r>
    </w:p>
    <w:p w14:paraId="60559526" w14:textId="77777777" w:rsidR="001F0EDE" w:rsidRPr="001F0EDE" w:rsidRDefault="001F0EDE" w:rsidP="001F0EDE">
      <w:pPr>
        <w:spacing w:line="276" w:lineRule="auto"/>
        <w:rPr>
          <w:rFonts w:ascii="Calibri" w:hAnsi="Calibri"/>
        </w:rPr>
      </w:pPr>
    </w:p>
    <w:p w14:paraId="4E47C332" w14:textId="77777777" w:rsidR="001F0EDE" w:rsidRPr="001F0EDE" w:rsidRDefault="001F0EDE" w:rsidP="001F0EDE">
      <w:pPr>
        <w:spacing w:line="276" w:lineRule="auto"/>
        <w:rPr>
          <w:rFonts w:ascii="Calibri" w:hAnsi="Calibri"/>
        </w:rPr>
      </w:pPr>
      <w:r w:rsidRPr="001F0EDE">
        <w:rPr>
          <w:rFonts w:ascii="Calibri" w:hAnsi="Calibri"/>
        </w:rPr>
        <w:t>Jesus echoed this in Matthew 28:20. “And I will be with you even to the end of the age.” In other words, I will never leave you or forsake you.</w:t>
      </w:r>
    </w:p>
    <w:p w14:paraId="321840B0" w14:textId="77777777" w:rsidR="001F0EDE" w:rsidRPr="001F0EDE" w:rsidRDefault="001F0EDE" w:rsidP="001F0EDE">
      <w:pPr>
        <w:spacing w:line="276" w:lineRule="auto"/>
        <w:rPr>
          <w:rFonts w:ascii="Calibri" w:hAnsi="Calibri"/>
        </w:rPr>
      </w:pPr>
    </w:p>
    <w:p w14:paraId="67766C83" w14:textId="77777777" w:rsidR="001F0EDE" w:rsidRPr="001F0EDE" w:rsidRDefault="001F0EDE" w:rsidP="001F0EDE">
      <w:pPr>
        <w:spacing w:line="276" w:lineRule="auto"/>
        <w:rPr>
          <w:rFonts w:ascii="Calibri" w:hAnsi="Calibri"/>
        </w:rPr>
      </w:pPr>
      <w:r w:rsidRPr="001F0EDE">
        <w:rPr>
          <w:rFonts w:ascii="Calibri" w:hAnsi="Calibri"/>
        </w:rPr>
        <w:t xml:space="preserve">God has given us several great aids to remind us of His abiding presence beside us. One is the power of the Comforter, the Holy Spirit of God, which dwells in the life of every believer. We </w:t>
      </w:r>
      <w:r w:rsidRPr="001F0EDE">
        <w:rPr>
          <w:rFonts w:ascii="Calibri" w:hAnsi="Calibri"/>
        </w:rPr>
        <w:lastRenderedPageBreak/>
        <w:t xml:space="preserve">have the confidence of the Spirit of God within us. We have the word of God that's before us, that speaks to our circumstance. The word of God is the one that reminds us about the placement of God, that God is beside us. I have the word of God, I have the Spirit of God, and I have the encouragement of other believers. </w:t>
      </w:r>
    </w:p>
    <w:p w14:paraId="452DCFDB" w14:textId="77777777" w:rsidR="001F0EDE" w:rsidRPr="001F0EDE" w:rsidRDefault="001F0EDE" w:rsidP="001F0EDE">
      <w:pPr>
        <w:spacing w:line="276" w:lineRule="auto"/>
        <w:rPr>
          <w:rFonts w:ascii="Calibri" w:hAnsi="Calibri"/>
        </w:rPr>
      </w:pPr>
    </w:p>
    <w:p w14:paraId="098BDE7A" w14:textId="50706E8C" w:rsidR="001F0EDE" w:rsidRPr="001F0EDE" w:rsidRDefault="001F0EDE" w:rsidP="001F0EDE">
      <w:pPr>
        <w:spacing w:line="276" w:lineRule="auto"/>
        <w:rPr>
          <w:rFonts w:ascii="Calibri" w:hAnsi="Calibri"/>
        </w:rPr>
      </w:pPr>
      <w:r w:rsidRPr="001F0EDE">
        <w:rPr>
          <w:rFonts w:ascii="Calibri" w:hAnsi="Calibri"/>
        </w:rPr>
        <w:t xml:space="preserve">God will use you in the life of somebody else who's hurting because your words of encouragement are going to remind them God's with me. We have a great responsibility to bless each other by what we say. But remember, God's beside you. I know you're hurting today. I know it's hard. I know you're feeling beat up. But I know also that God is beside you. </w:t>
      </w:r>
    </w:p>
    <w:p w14:paraId="55E2A099" w14:textId="77777777" w:rsidR="001F0EDE" w:rsidRPr="001F0EDE" w:rsidRDefault="001F0EDE" w:rsidP="001F0EDE">
      <w:pPr>
        <w:spacing w:line="276" w:lineRule="auto"/>
        <w:rPr>
          <w:rFonts w:ascii="Calibri" w:hAnsi="Calibri"/>
        </w:rPr>
      </w:pPr>
    </w:p>
    <w:p w14:paraId="7237E2D9" w14:textId="77777777" w:rsidR="001F0EDE" w:rsidRPr="001F0EDE" w:rsidRDefault="001F0EDE" w:rsidP="001F0EDE">
      <w:pPr>
        <w:spacing w:line="276" w:lineRule="auto"/>
        <w:rPr>
          <w:rFonts w:ascii="Calibri" w:hAnsi="Calibri"/>
        </w:rPr>
      </w:pPr>
      <w:r w:rsidRPr="001F0EDE">
        <w:rPr>
          <w:rFonts w:ascii="Calibri" w:hAnsi="Calibri"/>
        </w:rPr>
        <w:t xml:space="preserve">The Lord understands how we feel in all of our circumstances. He really does. </w:t>
      </w:r>
    </w:p>
    <w:p w14:paraId="650693CB" w14:textId="77777777" w:rsidR="001F0EDE" w:rsidRPr="001F0EDE" w:rsidRDefault="001F0EDE" w:rsidP="001F0EDE">
      <w:pPr>
        <w:spacing w:line="276" w:lineRule="auto"/>
        <w:rPr>
          <w:rFonts w:ascii="Calibri" w:hAnsi="Calibri"/>
        </w:rPr>
      </w:pPr>
    </w:p>
    <w:p w14:paraId="4860C16A" w14:textId="37C3B019" w:rsidR="001F0EDE" w:rsidRPr="001F0EDE" w:rsidRDefault="001F0EDE" w:rsidP="001F0EDE">
      <w:pPr>
        <w:spacing w:line="276" w:lineRule="auto"/>
        <w:rPr>
          <w:rFonts w:ascii="Calibri" w:hAnsi="Calibri"/>
        </w:rPr>
      </w:pPr>
      <w:r w:rsidRPr="001F0EDE">
        <w:rPr>
          <w:rFonts w:ascii="Calibri" w:hAnsi="Calibri"/>
        </w:rPr>
        <w:t>The Lord did not condemn Paul for his feelings of discouragement. He just built him up. The Lord didn't say, “Paul, shame on you for feeling a little anxious about going to Rome.” He</w:t>
      </w:r>
      <w:r w:rsidR="00CA3E8F">
        <w:rPr>
          <w:rFonts w:ascii="Calibri" w:hAnsi="Calibri"/>
        </w:rPr>
        <w:t xml:space="preserve"> said</w:t>
      </w:r>
      <w:r w:rsidRPr="001F0EDE">
        <w:rPr>
          <w:rFonts w:ascii="Calibri" w:hAnsi="Calibri"/>
        </w:rPr>
        <w:t>, “Paul, remember this: I'll be with you. You won't be alone.”</w:t>
      </w:r>
    </w:p>
    <w:p w14:paraId="42E8E436" w14:textId="77777777" w:rsidR="001F0EDE" w:rsidRPr="001F0EDE" w:rsidRDefault="001F0EDE" w:rsidP="001F0EDE">
      <w:pPr>
        <w:spacing w:line="276" w:lineRule="auto"/>
        <w:rPr>
          <w:rFonts w:ascii="Calibri" w:hAnsi="Calibri"/>
        </w:rPr>
      </w:pPr>
    </w:p>
    <w:p w14:paraId="7B87CA40" w14:textId="77777777" w:rsidR="001F0EDE" w:rsidRPr="001F0EDE" w:rsidRDefault="001F0EDE" w:rsidP="001F0EDE">
      <w:pPr>
        <w:spacing w:line="276" w:lineRule="auto"/>
        <w:rPr>
          <w:rFonts w:ascii="Calibri" w:hAnsi="Calibri"/>
        </w:rPr>
      </w:pPr>
      <w:r w:rsidRPr="001F0EDE">
        <w:rPr>
          <w:rFonts w:ascii="Calibri" w:hAnsi="Calibri"/>
        </w:rPr>
        <w:t>God goes before me. He's my leader. He's my protector. He's behind me. He's my encourager. He's beside me. Finally, the Lord God is the one who is:</w:t>
      </w:r>
    </w:p>
    <w:p w14:paraId="2366E2E7" w14:textId="77777777" w:rsidR="001F0EDE" w:rsidRPr="001F0EDE" w:rsidRDefault="001F0EDE" w:rsidP="001F0EDE">
      <w:pPr>
        <w:spacing w:line="276" w:lineRule="auto"/>
        <w:rPr>
          <w:rFonts w:ascii="Calibri" w:hAnsi="Calibri"/>
        </w:rPr>
      </w:pPr>
    </w:p>
    <w:p w14:paraId="3D1B6FE4" w14:textId="77777777" w:rsidR="001F0EDE" w:rsidRPr="001F0EDE" w:rsidRDefault="001F0EDE" w:rsidP="001F0EDE">
      <w:pPr>
        <w:spacing w:line="276" w:lineRule="auto"/>
        <w:rPr>
          <w:rFonts w:ascii="Calibri" w:hAnsi="Calibri"/>
          <w:b/>
          <w:bCs/>
        </w:rPr>
      </w:pPr>
      <w:r w:rsidRPr="001F0EDE">
        <w:rPr>
          <w:rFonts w:ascii="Calibri" w:hAnsi="Calibri"/>
          <w:b/>
          <w:bCs/>
        </w:rPr>
        <w:t>4. Beneath Me—He’s My Supporter</w:t>
      </w:r>
    </w:p>
    <w:p w14:paraId="60A04B9A" w14:textId="77777777" w:rsidR="001F0EDE" w:rsidRPr="001F0EDE" w:rsidRDefault="001F0EDE" w:rsidP="001F0EDE">
      <w:pPr>
        <w:spacing w:line="276" w:lineRule="auto"/>
        <w:rPr>
          <w:rFonts w:ascii="Calibri" w:hAnsi="Calibri"/>
        </w:rPr>
      </w:pPr>
    </w:p>
    <w:p w14:paraId="0081419E" w14:textId="77777777" w:rsidR="001F0EDE" w:rsidRPr="001F0EDE" w:rsidRDefault="001F0EDE" w:rsidP="001F0EDE">
      <w:pPr>
        <w:spacing w:line="276" w:lineRule="auto"/>
        <w:rPr>
          <w:rFonts w:ascii="Calibri" w:hAnsi="Calibri"/>
        </w:rPr>
      </w:pPr>
      <w:r w:rsidRPr="001F0EDE">
        <w:rPr>
          <w:rFonts w:ascii="Calibri" w:hAnsi="Calibri"/>
        </w:rPr>
        <w:t>“He will not leave you or abandon you” (Deuteronomy 31:6).</w:t>
      </w:r>
    </w:p>
    <w:p w14:paraId="79BF08BC" w14:textId="77777777" w:rsidR="001F0EDE" w:rsidRPr="001F0EDE" w:rsidRDefault="001F0EDE" w:rsidP="001F0EDE">
      <w:pPr>
        <w:spacing w:line="276" w:lineRule="auto"/>
        <w:rPr>
          <w:rFonts w:ascii="Calibri" w:hAnsi="Calibri"/>
        </w:rPr>
      </w:pPr>
    </w:p>
    <w:p w14:paraId="30BF194C" w14:textId="79736ADC" w:rsidR="001F0EDE" w:rsidRPr="001F0EDE" w:rsidRDefault="001F0EDE" w:rsidP="001F0EDE">
      <w:pPr>
        <w:spacing w:line="276" w:lineRule="auto"/>
        <w:rPr>
          <w:rFonts w:ascii="Calibri" w:hAnsi="Calibri"/>
        </w:rPr>
      </w:pPr>
      <w:r w:rsidRPr="001F0EDE">
        <w:rPr>
          <w:rFonts w:ascii="Calibri" w:hAnsi="Calibri"/>
        </w:rPr>
        <w:t>In other words, God is beneath me. God is not beneath us in the sense that we are superior to God</w:t>
      </w:r>
      <w:r w:rsidR="00CA3E8F">
        <w:rPr>
          <w:rFonts w:ascii="Calibri" w:hAnsi="Calibri"/>
        </w:rPr>
        <w:t>;</w:t>
      </w:r>
      <w:r w:rsidRPr="001F0EDE">
        <w:rPr>
          <w:rFonts w:ascii="Calibri" w:hAnsi="Calibri"/>
        </w:rPr>
        <w:t xml:space="preserve"> God is beneath us because He's the one who’s always lifting us up. </w:t>
      </w:r>
    </w:p>
    <w:p w14:paraId="2E3A4783" w14:textId="77777777" w:rsidR="001F0EDE" w:rsidRPr="001F0EDE" w:rsidRDefault="001F0EDE" w:rsidP="001F0EDE">
      <w:pPr>
        <w:spacing w:line="276" w:lineRule="auto"/>
        <w:rPr>
          <w:rFonts w:ascii="Calibri" w:hAnsi="Calibri"/>
        </w:rPr>
      </w:pPr>
    </w:p>
    <w:p w14:paraId="0CD62A56" w14:textId="77777777" w:rsidR="001F0EDE" w:rsidRPr="001F0EDE" w:rsidRDefault="001F0EDE" w:rsidP="001F0EDE">
      <w:pPr>
        <w:spacing w:line="276" w:lineRule="auto"/>
        <w:rPr>
          <w:rFonts w:ascii="Calibri" w:hAnsi="Calibri"/>
        </w:rPr>
      </w:pPr>
      <w:r w:rsidRPr="001F0EDE">
        <w:rPr>
          <w:rFonts w:ascii="Calibri" w:hAnsi="Calibri"/>
        </w:rPr>
        <w:t>When my kids were little, sometimes I would carry them. Especially when they were preschoolers, they’d want to run through the parking lot. Sometimes it's easier just to carry a little kid than it is to try to direct them. I would pick them up to protect them, to watch over them.</w:t>
      </w:r>
    </w:p>
    <w:p w14:paraId="0F22CC22" w14:textId="77777777" w:rsidR="001F0EDE" w:rsidRPr="001F0EDE" w:rsidRDefault="001F0EDE" w:rsidP="001F0EDE">
      <w:pPr>
        <w:spacing w:line="276" w:lineRule="auto"/>
        <w:rPr>
          <w:rFonts w:ascii="Calibri" w:hAnsi="Calibri"/>
        </w:rPr>
      </w:pPr>
    </w:p>
    <w:p w14:paraId="44FDF23E" w14:textId="5BD76990" w:rsidR="001F0EDE" w:rsidRPr="001F0EDE" w:rsidRDefault="001F0EDE" w:rsidP="001F0EDE">
      <w:pPr>
        <w:spacing w:line="276" w:lineRule="auto"/>
        <w:rPr>
          <w:rFonts w:ascii="Calibri" w:hAnsi="Calibri"/>
        </w:rPr>
      </w:pPr>
      <w:r w:rsidRPr="001F0EDE">
        <w:rPr>
          <w:rFonts w:ascii="Calibri" w:hAnsi="Calibri"/>
        </w:rPr>
        <w:t xml:space="preserve">God is in the business of picking us up sometimes and helping us to go where we need to be. He's beneath us, not because He's below us, but because when He's beneath us He can hold us up. He can lift us up. He's my supporter. </w:t>
      </w:r>
    </w:p>
    <w:p w14:paraId="5D430FB6" w14:textId="77777777" w:rsidR="001F0EDE" w:rsidRPr="001F0EDE" w:rsidRDefault="001F0EDE" w:rsidP="001F0EDE">
      <w:pPr>
        <w:spacing w:line="276" w:lineRule="auto"/>
        <w:rPr>
          <w:rFonts w:ascii="Calibri" w:hAnsi="Calibri"/>
        </w:rPr>
      </w:pPr>
    </w:p>
    <w:p w14:paraId="70BE9520" w14:textId="77777777" w:rsidR="001F0EDE" w:rsidRPr="001F0EDE" w:rsidRDefault="001F0EDE" w:rsidP="001F0EDE">
      <w:pPr>
        <w:spacing w:line="276" w:lineRule="auto"/>
        <w:rPr>
          <w:rFonts w:ascii="Calibri" w:hAnsi="Calibri"/>
        </w:rPr>
      </w:pPr>
      <w:r w:rsidRPr="001F0EDE">
        <w:rPr>
          <w:rFonts w:ascii="Calibri" w:hAnsi="Calibri"/>
        </w:rPr>
        <w:lastRenderedPageBreak/>
        <w:t xml:space="preserve">When Joshua took over the leadership of Israel, Moses reminded him of God's help in tough times. In the difficult days to come, Joshua would need to remember to trust God and His promises. God will not abandon you. </w:t>
      </w:r>
    </w:p>
    <w:p w14:paraId="5A6BEEED" w14:textId="77777777" w:rsidR="001F0EDE" w:rsidRPr="001F0EDE" w:rsidRDefault="001F0EDE" w:rsidP="001F0EDE">
      <w:pPr>
        <w:spacing w:line="276" w:lineRule="auto"/>
        <w:rPr>
          <w:rFonts w:ascii="Calibri" w:hAnsi="Calibri"/>
        </w:rPr>
      </w:pPr>
    </w:p>
    <w:p w14:paraId="79B9CF23" w14:textId="77777777" w:rsidR="001F0EDE" w:rsidRPr="001F0EDE" w:rsidRDefault="001F0EDE" w:rsidP="001F0EDE">
      <w:pPr>
        <w:spacing w:line="276" w:lineRule="auto"/>
        <w:rPr>
          <w:rFonts w:ascii="Calibri" w:hAnsi="Calibri"/>
        </w:rPr>
      </w:pPr>
      <w:r w:rsidRPr="001F0EDE">
        <w:rPr>
          <w:rFonts w:ascii="Calibri" w:hAnsi="Calibri"/>
        </w:rPr>
        <w:t xml:space="preserve">“Keep your life free from the love of money. Be satisfied with what you have, for he himself has said, ‘I will never leave you or abandon you’” (Hebrews 13:5). </w:t>
      </w:r>
    </w:p>
    <w:p w14:paraId="684C7822" w14:textId="77777777" w:rsidR="001F0EDE" w:rsidRPr="001F0EDE" w:rsidRDefault="001F0EDE" w:rsidP="001F0EDE">
      <w:pPr>
        <w:spacing w:line="276" w:lineRule="auto"/>
        <w:rPr>
          <w:rFonts w:ascii="Calibri" w:hAnsi="Calibri"/>
        </w:rPr>
      </w:pPr>
    </w:p>
    <w:p w14:paraId="58A9AB75" w14:textId="77777777" w:rsidR="001F0EDE" w:rsidRPr="001F0EDE" w:rsidRDefault="001F0EDE" w:rsidP="001F0EDE">
      <w:pPr>
        <w:spacing w:line="276" w:lineRule="auto"/>
        <w:rPr>
          <w:rFonts w:ascii="Calibri" w:hAnsi="Calibri"/>
        </w:rPr>
      </w:pPr>
      <w:r w:rsidRPr="001F0EDE">
        <w:rPr>
          <w:rFonts w:ascii="Calibri" w:hAnsi="Calibri"/>
        </w:rPr>
        <w:t>This sounds a lot like Deuteronomy 31. It sounds like some other places in the Bible. I love it when God says the same thing over and over again. Do we all need that sometimes? Do we all need to hear from the Lord the same thing over and over again? I think we do. Does it ever get old hearing God is beside me? We could hear that every day and it wouldn't be enough.</w:t>
      </w:r>
    </w:p>
    <w:p w14:paraId="0023920E" w14:textId="77777777" w:rsidR="001F0EDE" w:rsidRPr="001F0EDE" w:rsidRDefault="001F0EDE" w:rsidP="001F0EDE">
      <w:pPr>
        <w:spacing w:line="276" w:lineRule="auto"/>
        <w:rPr>
          <w:rFonts w:ascii="Calibri" w:hAnsi="Calibri"/>
        </w:rPr>
      </w:pPr>
    </w:p>
    <w:p w14:paraId="6FA6E1CC" w14:textId="00333988" w:rsidR="001F0EDE" w:rsidRPr="001F0EDE" w:rsidRDefault="001F0EDE" w:rsidP="001F0EDE">
      <w:pPr>
        <w:spacing w:line="276" w:lineRule="auto"/>
        <w:rPr>
          <w:rFonts w:ascii="Calibri" w:hAnsi="Calibri"/>
        </w:rPr>
      </w:pPr>
      <w:r w:rsidRPr="001F0EDE">
        <w:rPr>
          <w:rFonts w:ascii="Calibri" w:hAnsi="Calibri"/>
        </w:rPr>
        <w:t>God</w:t>
      </w:r>
      <w:r w:rsidR="00CA3E8F">
        <w:rPr>
          <w:rFonts w:ascii="Calibri" w:hAnsi="Calibri"/>
        </w:rPr>
        <w:t xml:space="preserve"> i</w:t>
      </w:r>
      <w:r w:rsidRPr="001F0EDE">
        <w:rPr>
          <w:rFonts w:ascii="Calibri" w:hAnsi="Calibri"/>
        </w:rPr>
        <w:t>s beneath me. He</w:t>
      </w:r>
      <w:r w:rsidR="00CA3E8F">
        <w:rPr>
          <w:rFonts w:ascii="Calibri" w:hAnsi="Calibri"/>
        </w:rPr>
        <w:t xml:space="preserve"> i</w:t>
      </w:r>
      <w:r w:rsidRPr="001F0EDE">
        <w:rPr>
          <w:rFonts w:ascii="Calibri" w:hAnsi="Calibri"/>
        </w:rPr>
        <w:t xml:space="preserve">s holding me up. God is always lifting me up. </w:t>
      </w:r>
    </w:p>
    <w:p w14:paraId="70315096" w14:textId="77777777" w:rsidR="001F0EDE" w:rsidRPr="001F0EDE" w:rsidRDefault="001F0EDE" w:rsidP="001F0EDE">
      <w:pPr>
        <w:spacing w:line="276" w:lineRule="auto"/>
        <w:rPr>
          <w:rFonts w:ascii="Calibri" w:hAnsi="Calibri"/>
        </w:rPr>
      </w:pPr>
    </w:p>
    <w:p w14:paraId="2EED6DEC" w14:textId="252B46D9" w:rsidR="001F0EDE" w:rsidRPr="001F0EDE" w:rsidRDefault="001F0EDE" w:rsidP="001F0EDE">
      <w:pPr>
        <w:spacing w:line="276" w:lineRule="auto"/>
        <w:rPr>
          <w:rFonts w:ascii="Calibri" w:hAnsi="Calibri"/>
        </w:rPr>
      </w:pPr>
      <w:r w:rsidRPr="001F0EDE">
        <w:rPr>
          <w:rFonts w:ascii="Calibri" w:hAnsi="Calibri"/>
        </w:rPr>
        <w:t>Hebrews 13 says, “I will never leave you or abandon you.” What’s beautiful in Hebrews 13</w:t>
      </w:r>
      <w:r w:rsidR="00CA3E8F">
        <w:rPr>
          <w:rFonts w:ascii="Calibri" w:hAnsi="Calibri"/>
        </w:rPr>
        <w:t xml:space="preserve"> (</w:t>
      </w:r>
      <w:r w:rsidRPr="001F0EDE">
        <w:rPr>
          <w:rFonts w:ascii="Calibri" w:hAnsi="Calibri"/>
        </w:rPr>
        <w:t>you don't see this in the English translation</w:t>
      </w:r>
      <w:r w:rsidR="00CA3E8F">
        <w:rPr>
          <w:rFonts w:ascii="Calibri" w:hAnsi="Calibri"/>
        </w:rPr>
        <w:t xml:space="preserve">), </w:t>
      </w:r>
      <w:r w:rsidRPr="001F0EDE">
        <w:rPr>
          <w:rFonts w:ascii="Calibri" w:hAnsi="Calibri"/>
        </w:rPr>
        <w:t>what's really being communicated here in the Greek language, the original language in which the New Testament was written</w:t>
      </w:r>
      <w:r w:rsidR="00CA3E8F">
        <w:rPr>
          <w:rFonts w:ascii="Calibri" w:hAnsi="Calibri"/>
        </w:rPr>
        <w:t>,</w:t>
      </w:r>
      <w:r w:rsidRPr="001F0EDE">
        <w:rPr>
          <w:rFonts w:ascii="Calibri" w:hAnsi="Calibri"/>
        </w:rPr>
        <w:t xml:space="preserve"> is there are actually five negatives. We don't really have this in English. But this is the way the passage would literally be translated: </w:t>
      </w:r>
      <w:r w:rsidR="00CA3E8F">
        <w:rPr>
          <w:rFonts w:ascii="Calibri" w:hAnsi="Calibri"/>
        </w:rPr>
        <w:t>“</w:t>
      </w:r>
      <w:r w:rsidRPr="001F0EDE">
        <w:rPr>
          <w:rFonts w:ascii="Calibri" w:hAnsi="Calibri"/>
        </w:rPr>
        <w:t>I will never, never, never, ever, ever leave you.</w:t>
      </w:r>
      <w:r w:rsidR="00CA3E8F">
        <w:rPr>
          <w:rFonts w:ascii="Calibri" w:hAnsi="Calibri"/>
        </w:rPr>
        <w:t>”</w:t>
      </w:r>
      <w:r w:rsidRPr="001F0EDE">
        <w:rPr>
          <w:rFonts w:ascii="Calibri" w:hAnsi="Calibri"/>
        </w:rPr>
        <w:t xml:space="preserve"> Did you get that? Could you make it any </w:t>
      </w:r>
      <w:proofErr w:type="gramStart"/>
      <w:r w:rsidRPr="001F0EDE">
        <w:rPr>
          <w:rFonts w:ascii="Calibri" w:hAnsi="Calibri"/>
        </w:rPr>
        <w:t>more clear</w:t>
      </w:r>
      <w:proofErr w:type="gramEnd"/>
      <w:r w:rsidRPr="001F0EDE">
        <w:rPr>
          <w:rFonts w:ascii="Calibri" w:hAnsi="Calibri"/>
        </w:rPr>
        <w:t xml:space="preserve">, Lord? Never ever, five times. Never, never, never, ever, ever leave you. You don't get that when you just read through the English. </w:t>
      </w:r>
      <w:r w:rsidR="00CA3E8F">
        <w:rPr>
          <w:rFonts w:ascii="Calibri" w:hAnsi="Calibri"/>
        </w:rPr>
        <w:t>God makes this really clear.</w:t>
      </w:r>
    </w:p>
    <w:p w14:paraId="659ED212" w14:textId="77777777" w:rsidR="001F0EDE" w:rsidRPr="001F0EDE" w:rsidRDefault="001F0EDE" w:rsidP="001F0EDE">
      <w:pPr>
        <w:spacing w:line="276" w:lineRule="auto"/>
        <w:rPr>
          <w:rFonts w:ascii="Calibri" w:hAnsi="Calibri"/>
        </w:rPr>
      </w:pPr>
    </w:p>
    <w:p w14:paraId="18EDE67E" w14:textId="77777777" w:rsidR="001F0EDE" w:rsidRPr="001F0EDE" w:rsidRDefault="001F0EDE" w:rsidP="001F0EDE">
      <w:pPr>
        <w:spacing w:line="276" w:lineRule="auto"/>
        <w:rPr>
          <w:rFonts w:ascii="Calibri" w:hAnsi="Calibri"/>
        </w:rPr>
      </w:pPr>
      <w:r w:rsidRPr="001F0EDE">
        <w:rPr>
          <w:rFonts w:ascii="Calibri" w:hAnsi="Calibri"/>
        </w:rPr>
        <w:t xml:space="preserve">God doesn't run off. People abandon. People leave. God is faithful. God is consistent. We can always count on God. That's why God should be the foundation of our life, not people. Because God is the only one who is safe and secure. </w:t>
      </w:r>
    </w:p>
    <w:p w14:paraId="79B01D1A" w14:textId="77777777" w:rsidR="001F0EDE" w:rsidRPr="001F0EDE" w:rsidRDefault="001F0EDE" w:rsidP="001F0EDE">
      <w:pPr>
        <w:spacing w:line="276" w:lineRule="auto"/>
        <w:rPr>
          <w:rFonts w:ascii="Calibri" w:hAnsi="Calibri"/>
        </w:rPr>
      </w:pPr>
    </w:p>
    <w:p w14:paraId="74596A86" w14:textId="77777777" w:rsidR="001F0EDE" w:rsidRPr="001F0EDE" w:rsidRDefault="001F0EDE" w:rsidP="001F0EDE">
      <w:pPr>
        <w:spacing w:line="276" w:lineRule="auto"/>
        <w:rPr>
          <w:rFonts w:ascii="Calibri" w:hAnsi="Calibri"/>
        </w:rPr>
      </w:pPr>
      <w:r w:rsidRPr="001F0EDE">
        <w:rPr>
          <w:rFonts w:ascii="Calibri" w:hAnsi="Calibri"/>
        </w:rPr>
        <w:t xml:space="preserve">I'll tell you, God is pretty amazing. To put up with you and me over all these many years, and all the silly mistakes that we've made, and all the sins we've committed, and all the goofy things that we've said and done, the fact that God would still be beside you is amazing. Only in the divine character and wisdom, it would take God to be that faithful. God knows all of our junk. He knows all the secret stuff. He knows all the places we’ve been. God knows all that. Yet, in spite of that, God is beside us. Not because of us, but because of Him. </w:t>
      </w:r>
    </w:p>
    <w:p w14:paraId="25588F17" w14:textId="77777777" w:rsidR="001F0EDE" w:rsidRPr="001F0EDE" w:rsidRDefault="001F0EDE" w:rsidP="001F0EDE">
      <w:pPr>
        <w:spacing w:line="276" w:lineRule="auto"/>
        <w:rPr>
          <w:rFonts w:ascii="Calibri" w:hAnsi="Calibri"/>
        </w:rPr>
      </w:pPr>
    </w:p>
    <w:p w14:paraId="51763B4C" w14:textId="77777777" w:rsidR="001F0EDE" w:rsidRPr="001F0EDE" w:rsidRDefault="001F0EDE" w:rsidP="001F0EDE">
      <w:pPr>
        <w:spacing w:line="276" w:lineRule="auto"/>
        <w:rPr>
          <w:rFonts w:ascii="Calibri" w:hAnsi="Calibri"/>
        </w:rPr>
      </w:pPr>
      <w:r w:rsidRPr="001F0EDE">
        <w:rPr>
          <w:rFonts w:ascii="Calibri" w:hAnsi="Calibri"/>
        </w:rPr>
        <w:t>In fact, the Bible says that God is faithful even when we're not faithful. The faithfulness of God.</w:t>
      </w:r>
    </w:p>
    <w:p w14:paraId="3FCDB990" w14:textId="77777777" w:rsidR="001F0EDE" w:rsidRPr="001F0EDE" w:rsidRDefault="001F0EDE" w:rsidP="001F0EDE">
      <w:pPr>
        <w:spacing w:line="276" w:lineRule="auto"/>
        <w:rPr>
          <w:rFonts w:ascii="Calibri" w:hAnsi="Calibri"/>
        </w:rPr>
      </w:pPr>
    </w:p>
    <w:p w14:paraId="525492D1" w14:textId="77777777" w:rsidR="001F0EDE" w:rsidRPr="001F0EDE" w:rsidRDefault="001F0EDE" w:rsidP="001F0EDE">
      <w:pPr>
        <w:spacing w:line="276" w:lineRule="auto"/>
        <w:rPr>
          <w:rFonts w:ascii="Calibri" w:hAnsi="Calibri"/>
        </w:rPr>
      </w:pPr>
      <w:r w:rsidRPr="001F0EDE">
        <w:rPr>
          <w:rFonts w:ascii="Calibri" w:hAnsi="Calibri"/>
        </w:rPr>
        <w:lastRenderedPageBreak/>
        <w:t xml:space="preserve">God is beneath us. He is the foundation on which we stand. He is the person we can always count on. He's beside us. He's beneath us. He's lifting us up. God's level of patience is pretty amazing and abundant. </w:t>
      </w:r>
    </w:p>
    <w:p w14:paraId="11913D09" w14:textId="77777777" w:rsidR="001F0EDE" w:rsidRPr="001F0EDE" w:rsidRDefault="001F0EDE" w:rsidP="001F0EDE">
      <w:pPr>
        <w:spacing w:line="276" w:lineRule="auto"/>
        <w:rPr>
          <w:rFonts w:ascii="Calibri" w:hAnsi="Calibri"/>
        </w:rPr>
      </w:pPr>
    </w:p>
    <w:p w14:paraId="0BDF4555" w14:textId="77777777" w:rsidR="001F0EDE" w:rsidRPr="001F0EDE" w:rsidRDefault="001F0EDE" w:rsidP="001F0EDE">
      <w:pPr>
        <w:spacing w:line="276" w:lineRule="auto"/>
        <w:rPr>
          <w:rFonts w:ascii="Calibri" w:hAnsi="Calibri"/>
        </w:rPr>
      </w:pPr>
      <w:r w:rsidRPr="001F0EDE">
        <w:rPr>
          <w:rFonts w:ascii="Calibri" w:hAnsi="Calibri"/>
        </w:rPr>
        <w:t xml:space="preserve">God is foolproof against all kinds of problems. You can lose a great relationship and God says, “I will never leave you or forsake you.” You can have a financial crisis (which is the particular context that Hebrews 13 is talking about) and God says, “I will never leave you or forsake you.” You can lose all your possessions, you can lose your reputation, you can even lose your health. God says, “I will never leave you or forsake you. I'll never do it. You can always count on me.” </w:t>
      </w:r>
    </w:p>
    <w:p w14:paraId="0F739729" w14:textId="77777777" w:rsidR="001F0EDE" w:rsidRPr="001F0EDE" w:rsidRDefault="001F0EDE" w:rsidP="001F0EDE">
      <w:pPr>
        <w:spacing w:line="276" w:lineRule="auto"/>
        <w:rPr>
          <w:rFonts w:ascii="Calibri" w:hAnsi="Calibri"/>
        </w:rPr>
      </w:pPr>
    </w:p>
    <w:p w14:paraId="607ACC18" w14:textId="0F7A93F9" w:rsidR="001F0EDE" w:rsidRPr="001F0EDE" w:rsidRDefault="001F0EDE" w:rsidP="001F0EDE">
      <w:pPr>
        <w:spacing w:line="276" w:lineRule="auto"/>
        <w:rPr>
          <w:rFonts w:ascii="Calibri" w:hAnsi="Calibri"/>
        </w:rPr>
      </w:pPr>
      <w:r w:rsidRPr="001F0EDE">
        <w:rPr>
          <w:rFonts w:ascii="Calibri" w:hAnsi="Calibri"/>
        </w:rPr>
        <w:t xml:space="preserve">As a result of these words, we ought to have great contentment. Because if God is with me and God is the Creator of the universe, then I can be content in Him. You may not have all that you want. You may not have reached all the goals that you have for yourself </w:t>
      </w:r>
      <w:r w:rsidR="00CA3E8F">
        <w:rPr>
          <w:rFonts w:ascii="Calibri" w:hAnsi="Calibri"/>
        </w:rPr>
        <w:t>i</w:t>
      </w:r>
      <w:r w:rsidRPr="001F0EDE">
        <w:rPr>
          <w:rFonts w:ascii="Calibri" w:hAnsi="Calibri"/>
        </w:rPr>
        <w:t xml:space="preserve">n the days ahead, but you can be content because God is in your corner. God is beside you. God is in front of you. God is behind you. God is beneath you. God is with you. We can be content. We can relax today. </w:t>
      </w:r>
    </w:p>
    <w:p w14:paraId="61F4AA81" w14:textId="77777777" w:rsidR="001F0EDE" w:rsidRPr="001F0EDE" w:rsidRDefault="001F0EDE" w:rsidP="001F0EDE">
      <w:pPr>
        <w:spacing w:line="276" w:lineRule="auto"/>
        <w:rPr>
          <w:rFonts w:ascii="Calibri" w:hAnsi="Calibri"/>
        </w:rPr>
      </w:pPr>
    </w:p>
    <w:p w14:paraId="023E0563" w14:textId="77777777" w:rsidR="001F0EDE" w:rsidRPr="001F0EDE" w:rsidRDefault="001F0EDE" w:rsidP="001F0EDE">
      <w:pPr>
        <w:spacing w:line="276" w:lineRule="auto"/>
        <w:rPr>
          <w:rFonts w:ascii="Calibri" w:hAnsi="Calibri"/>
        </w:rPr>
      </w:pPr>
      <w:r w:rsidRPr="001F0EDE">
        <w:rPr>
          <w:rFonts w:ascii="Calibri" w:hAnsi="Calibri"/>
        </w:rPr>
        <w:t xml:space="preserve">Hopefully your life may not be all that you want it to be, but you can still be content in the Lord. You can still be content in God. </w:t>
      </w:r>
    </w:p>
    <w:p w14:paraId="2061575F" w14:textId="77777777" w:rsidR="001F0EDE" w:rsidRPr="001F0EDE" w:rsidRDefault="001F0EDE" w:rsidP="001F0EDE">
      <w:pPr>
        <w:spacing w:line="276" w:lineRule="auto"/>
        <w:rPr>
          <w:rFonts w:ascii="Calibri" w:hAnsi="Calibri"/>
        </w:rPr>
      </w:pPr>
    </w:p>
    <w:p w14:paraId="51619807" w14:textId="77777777" w:rsidR="001F0EDE" w:rsidRPr="001F0EDE" w:rsidRDefault="001F0EDE" w:rsidP="001F0EDE">
      <w:pPr>
        <w:spacing w:line="276" w:lineRule="auto"/>
        <w:rPr>
          <w:rFonts w:ascii="Calibri" w:hAnsi="Calibri"/>
        </w:rPr>
      </w:pPr>
      <w:r w:rsidRPr="001F0EDE">
        <w:rPr>
          <w:rFonts w:ascii="Calibri" w:hAnsi="Calibri"/>
        </w:rPr>
        <w:t xml:space="preserve">It also should bring great courage for us. Sometimes it just takes knowing that one person is with you to have the courage that you need to take that bold step of faith and to face life's great challenges. That person is the Lord. He's the one beneath us. </w:t>
      </w:r>
    </w:p>
    <w:p w14:paraId="28121E16" w14:textId="77777777" w:rsidR="001F0EDE" w:rsidRPr="001F0EDE" w:rsidRDefault="001F0EDE" w:rsidP="001F0EDE">
      <w:pPr>
        <w:spacing w:line="276" w:lineRule="auto"/>
        <w:rPr>
          <w:rFonts w:ascii="Calibri" w:hAnsi="Calibri"/>
        </w:rPr>
      </w:pPr>
    </w:p>
    <w:p w14:paraId="5A18E7CA" w14:textId="77777777" w:rsidR="001F0EDE" w:rsidRPr="001F0EDE" w:rsidRDefault="001F0EDE" w:rsidP="001F0EDE">
      <w:pPr>
        <w:spacing w:line="276" w:lineRule="auto"/>
        <w:rPr>
          <w:rFonts w:ascii="Calibri" w:hAnsi="Calibri"/>
        </w:rPr>
      </w:pPr>
      <w:r w:rsidRPr="001F0EDE">
        <w:rPr>
          <w:rFonts w:ascii="Calibri" w:hAnsi="Calibri"/>
        </w:rPr>
        <w:t>If God is before me, if God is behind me, if God is beside me, and if God is beneath me, then why should I fear? I can face the great challenges of life because God is everywhere that I go. We can do it today, church.</w:t>
      </w:r>
    </w:p>
    <w:p w14:paraId="08811A43" w14:textId="77777777" w:rsidR="001F0EDE" w:rsidRPr="001F0EDE" w:rsidRDefault="001F0EDE" w:rsidP="001F0EDE">
      <w:pPr>
        <w:spacing w:line="276" w:lineRule="auto"/>
        <w:rPr>
          <w:rFonts w:ascii="Calibri" w:hAnsi="Calibri"/>
        </w:rPr>
      </w:pPr>
    </w:p>
    <w:p w14:paraId="5BD922B4" w14:textId="77777777" w:rsidR="001F0EDE" w:rsidRPr="001F0EDE" w:rsidRDefault="001F0EDE" w:rsidP="001F0EDE">
      <w:pPr>
        <w:spacing w:line="276" w:lineRule="auto"/>
        <w:rPr>
          <w:rFonts w:ascii="Calibri" w:hAnsi="Calibri"/>
        </w:rPr>
      </w:pPr>
      <w:r w:rsidRPr="001F0EDE">
        <w:rPr>
          <w:rFonts w:ascii="Calibri" w:hAnsi="Calibri"/>
        </w:rPr>
        <w:t>Moses received these great words from God in Deuteronomy 31:8. I want to read it for you again. “The Lord is the one who will go before you. He will be with you; he will not leave you or abandon you. Do not be afraid or discouraged.”</w:t>
      </w:r>
    </w:p>
    <w:p w14:paraId="34152D3B" w14:textId="77777777" w:rsidR="001F0EDE" w:rsidRPr="001F0EDE" w:rsidRDefault="001F0EDE" w:rsidP="001F0EDE">
      <w:pPr>
        <w:spacing w:line="276" w:lineRule="auto"/>
        <w:rPr>
          <w:rFonts w:ascii="Calibri" w:hAnsi="Calibri"/>
        </w:rPr>
      </w:pPr>
    </w:p>
    <w:p w14:paraId="42DE9F33" w14:textId="47EDB352" w:rsidR="001F0EDE" w:rsidRPr="001F0EDE" w:rsidRDefault="001F0EDE" w:rsidP="001F0EDE">
      <w:pPr>
        <w:spacing w:line="276" w:lineRule="auto"/>
        <w:rPr>
          <w:rFonts w:ascii="Calibri" w:hAnsi="Calibri"/>
        </w:rPr>
      </w:pPr>
      <w:r w:rsidRPr="001F0EDE">
        <w:rPr>
          <w:rFonts w:ascii="Calibri" w:hAnsi="Calibri"/>
        </w:rPr>
        <w:br w:type="page"/>
      </w:r>
      <w:r w:rsidRPr="001F0EDE">
        <w:rPr>
          <w:rFonts w:ascii="Calibri" w:hAnsi="Calibri"/>
          <w:b/>
          <w:bCs/>
          <w:sz w:val="28"/>
          <w:szCs w:val="28"/>
          <w:u w:val="single"/>
        </w:rPr>
        <w:lastRenderedPageBreak/>
        <w:t>OUTLINE</w:t>
      </w:r>
    </w:p>
    <w:p w14:paraId="718E35C0" w14:textId="77777777" w:rsidR="001F0EDE" w:rsidRPr="001F0EDE" w:rsidRDefault="001F0EDE" w:rsidP="001F0EDE">
      <w:pPr>
        <w:spacing w:line="276" w:lineRule="auto"/>
        <w:rPr>
          <w:rFonts w:ascii="Calibri" w:hAnsi="Calibri"/>
          <w:b/>
          <w:bCs/>
          <w:u w:val="single"/>
        </w:rPr>
      </w:pPr>
    </w:p>
    <w:p w14:paraId="77B0F8DD" w14:textId="77777777" w:rsidR="001F0EDE" w:rsidRPr="001F0EDE" w:rsidRDefault="001F0EDE" w:rsidP="001F0EDE">
      <w:pPr>
        <w:spacing w:line="276" w:lineRule="auto"/>
        <w:rPr>
          <w:rFonts w:ascii="Calibri" w:hAnsi="Calibri"/>
          <w:b/>
          <w:bCs/>
          <w:i/>
          <w:iCs/>
        </w:rPr>
      </w:pPr>
      <w:r w:rsidRPr="001F0EDE">
        <w:rPr>
          <w:rFonts w:ascii="Calibri" w:hAnsi="Calibri"/>
          <w:b/>
          <w:bCs/>
          <w:i/>
          <w:iCs/>
        </w:rPr>
        <w:t>The Lord Goes…</w:t>
      </w:r>
    </w:p>
    <w:p w14:paraId="5B4828B3" w14:textId="77777777" w:rsidR="001F0EDE" w:rsidRPr="001F0EDE" w:rsidRDefault="001F0EDE" w:rsidP="001F0EDE">
      <w:pPr>
        <w:spacing w:line="276" w:lineRule="auto"/>
        <w:rPr>
          <w:rFonts w:ascii="Calibri" w:hAnsi="Calibri"/>
        </w:rPr>
      </w:pPr>
    </w:p>
    <w:p w14:paraId="7A4E42F3" w14:textId="77777777" w:rsidR="001F0EDE" w:rsidRPr="001F0EDE" w:rsidRDefault="001F0EDE" w:rsidP="001F0EDE">
      <w:pPr>
        <w:spacing w:line="276" w:lineRule="auto"/>
        <w:rPr>
          <w:rFonts w:ascii="Calibri" w:hAnsi="Calibri"/>
          <w:b/>
          <w:bCs/>
        </w:rPr>
      </w:pPr>
      <w:r w:rsidRPr="001F0EDE">
        <w:rPr>
          <w:rFonts w:ascii="Calibri" w:hAnsi="Calibri"/>
          <w:b/>
          <w:bCs/>
        </w:rPr>
        <w:t>1. Before Me—He’s My Leader</w:t>
      </w:r>
    </w:p>
    <w:p w14:paraId="276B6202" w14:textId="77777777" w:rsidR="001F0EDE" w:rsidRPr="001F0EDE" w:rsidRDefault="001F0EDE" w:rsidP="001F0EDE">
      <w:pPr>
        <w:spacing w:line="276" w:lineRule="auto"/>
        <w:rPr>
          <w:rFonts w:ascii="Calibri" w:hAnsi="Calibri"/>
        </w:rPr>
      </w:pPr>
    </w:p>
    <w:p w14:paraId="5D9BB8C6" w14:textId="77777777" w:rsidR="001F0EDE" w:rsidRPr="001F0EDE" w:rsidRDefault="001F0EDE" w:rsidP="001F0EDE">
      <w:pPr>
        <w:spacing w:line="276" w:lineRule="auto"/>
        <w:rPr>
          <w:rFonts w:ascii="Calibri" w:hAnsi="Calibri"/>
        </w:rPr>
      </w:pPr>
      <w:r w:rsidRPr="001F0EDE">
        <w:rPr>
          <w:rFonts w:ascii="Calibri" w:hAnsi="Calibri"/>
        </w:rPr>
        <w:t>“The Lord is the one who will go before you. He will be with you; he will not leave you or abandon you. Do not be afraid or discouraged.”</w:t>
      </w:r>
    </w:p>
    <w:p w14:paraId="3A0C59CC" w14:textId="77777777" w:rsidR="001F0EDE" w:rsidRPr="001F0EDE" w:rsidRDefault="001F0EDE" w:rsidP="001F0EDE">
      <w:pPr>
        <w:spacing w:line="276" w:lineRule="auto"/>
        <w:rPr>
          <w:rFonts w:ascii="Calibri" w:hAnsi="Calibri"/>
        </w:rPr>
      </w:pPr>
      <w:r w:rsidRPr="001F0EDE">
        <w:rPr>
          <w:rFonts w:ascii="Calibri" w:hAnsi="Calibri"/>
        </w:rPr>
        <w:t>Deuteronomy 31:8 (CSB)</w:t>
      </w:r>
    </w:p>
    <w:p w14:paraId="06DDC719" w14:textId="77777777" w:rsidR="001F0EDE" w:rsidRPr="001F0EDE" w:rsidRDefault="001F0EDE" w:rsidP="001F0EDE">
      <w:pPr>
        <w:spacing w:line="276" w:lineRule="auto"/>
        <w:rPr>
          <w:rFonts w:ascii="Calibri" w:hAnsi="Calibri"/>
        </w:rPr>
      </w:pPr>
    </w:p>
    <w:p w14:paraId="052BB159" w14:textId="42DEA67F" w:rsidR="001F0EDE" w:rsidRPr="001F0EDE" w:rsidRDefault="001F0EDE" w:rsidP="001F0EDE">
      <w:pPr>
        <w:spacing w:line="276" w:lineRule="auto"/>
        <w:rPr>
          <w:rFonts w:ascii="Calibri" w:hAnsi="Calibri"/>
        </w:rPr>
      </w:pPr>
      <w:r w:rsidRPr="001F0EDE">
        <w:rPr>
          <w:rFonts w:ascii="Calibri" w:hAnsi="Calibri"/>
        </w:rPr>
        <w:t>“Prepare the way of the Lord in the wilderness; make a straight highway for our God in the desert.</w:t>
      </w:r>
      <w:r w:rsidR="00CA3E8F">
        <w:rPr>
          <w:rFonts w:ascii="Calibri" w:hAnsi="Calibri"/>
        </w:rPr>
        <w:t xml:space="preserve"> </w:t>
      </w:r>
      <w:r w:rsidRPr="001F0EDE">
        <w:rPr>
          <w:rFonts w:ascii="Calibri" w:hAnsi="Calibri"/>
        </w:rPr>
        <w:t>Every valley will be lifted up, and every mountain and hill will be leveled; the uneven ground will become smooth and the rough places, a plain. And the glory of the Lord will appear, and all humanity together will see it, for the mouth of the Lord has spoken.”</w:t>
      </w:r>
    </w:p>
    <w:p w14:paraId="783F5DB3" w14:textId="77777777" w:rsidR="001F0EDE" w:rsidRPr="001F0EDE" w:rsidRDefault="001F0EDE" w:rsidP="001F0EDE">
      <w:pPr>
        <w:spacing w:line="276" w:lineRule="auto"/>
        <w:rPr>
          <w:rFonts w:ascii="Calibri" w:hAnsi="Calibri"/>
        </w:rPr>
      </w:pPr>
      <w:r w:rsidRPr="001F0EDE">
        <w:rPr>
          <w:rFonts w:ascii="Calibri" w:hAnsi="Calibri"/>
        </w:rPr>
        <w:t>Isaiah 40:4-5 (CSB)</w:t>
      </w:r>
    </w:p>
    <w:p w14:paraId="31FA88F9" w14:textId="77777777" w:rsidR="001F0EDE" w:rsidRPr="001F0EDE" w:rsidRDefault="001F0EDE" w:rsidP="001F0EDE">
      <w:pPr>
        <w:spacing w:line="276" w:lineRule="auto"/>
        <w:rPr>
          <w:rFonts w:ascii="Calibri" w:hAnsi="Calibri"/>
        </w:rPr>
      </w:pPr>
    </w:p>
    <w:p w14:paraId="7365967D" w14:textId="77777777" w:rsidR="001F0EDE" w:rsidRPr="001F0EDE" w:rsidRDefault="001F0EDE" w:rsidP="001F0EDE">
      <w:pPr>
        <w:spacing w:line="276" w:lineRule="auto"/>
        <w:rPr>
          <w:rFonts w:ascii="Calibri" w:hAnsi="Calibri"/>
          <w:b/>
          <w:bCs/>
        </w:rPr>
      </w:pPr>
      <w:r w:rsidRPr="001F0EDE">
        <w:rPr>
          <w:rFonts w:ascii="Calibri" w:hAnsi="Calibri"/>
          <w:b/>
          <w:bCs/>
        </w:rPr>
        <w:t>2. Behind Me—He’s My Protector</w:t>
      </w:r>
    </w:p>
    <w:p w14:paraId="1B4B380B" w14:textId="77777777" w:rsidR="001F0EDE" w:rsidRPr="001F0EDE" w:rsidRDefault="001F0EDE" w:rsidP="001F0EDE">
      <w:pPr>
        <w:spacing w:line="276" w:lineRule="auto"/>
        <w:rPr>
          <w:rFonts w:ascii="Calibri" w:hAnsi="Calibri"/>
        </w:rPr>
      </w:pPr>
    </w:p>
    <w:p w14:paraId="2FB1B093" w14:textId="77777777" w:rsidR="001F0EDE" w:rsidRPr="001F0EDE" w:rsidRDefault="001F0EDE" w:rsidP="001F0EDE">
      <w:pPr>
        <w:spacing w:line="276" w:lineRule="auto"/>
        <w:rPr>
          <w:rFonts w:ascii="Calibri" w:hAnsi="Calibri"/>
        </w:rPr>
      </w:pPr>
      <w:r w:rsidRPr="001F0EDE">
        <w:rPr>
          <w:rFonts w:ascii="Calibri" w:hAnsi="Calibri"/>
        </w:rPr>
        <w:t xml:space="preserve">“The Lord will deal with them as he did </w:t>
      </w:r>
      <w:proofErr w:type="spellStart"/>
      <w:r w:rsidRPr="001F0EDE">
        <w:rPr>
          <w:rFonts w:ascii="Calibri" w:hAnsi="Calibri"/>
        </w:rPr>
        <w:t>Sihon</w:t>
      </w:r>
      <w:proofErr w:type="spellEnd"/>
      <w:r w:rsidRPr="001F0EDE">
        <w:rPr>
          <w:rFonts w:ascii="Calibri" w:hAnsi="Calibri"/>
        </w:rPr>
        <w:t xml:space="preserve"> and </w:t>
      </w:r>
      <w:proofErr w:type="spellStart"/>
      <w:r w:rsidRPr="001F0EDE">
        <w:rPr>
          <w:rFonts w:ascii="Calibri" w:hAnsi="Calibri"/>
        </w:rPr>
        <w:t>Og</w:t>
      </w:r>
      <w:proofErr w:type="spellEnd"/>
      <w:r w:rsidRPr="001F0EDE">
        <w:rPr>
          <w:rFonts w:ascii="Calibri" w:hAnsi="Calibri"/>
        </w:rPr>
        <w:t>, the kings of the Amorites, and their land when he destroyed them. The Lord will deliver them over to you, and you must do to them exactly as I have commanded you.”</w:t>
      </w:r>
    </w:p>
    <w:p w14:paraId="4ECFC22E" w14:textId="77777777" w:rsidR="001F0EDE" w:rsidRPr="001F0EDE" w:rsidRDefault="001F0EDE" w:rsidP="001F0EDE">
      <w:pPr>
        <w:spacing w:line="276" w:lineRule="auto"/>
        <w:rPr>
          <w:rFonts w:ascii="Calibri" w:hAnsi="Calibri"/>
        </w:rPr>
      </w:pPr>
      <w:r w:rsidRPr="001F0EDE">
        <w:rPr>
          <w:rFonts w:ascii="Calibri" w:hAnsi="Calibri"/>
        </w:rPr>
        <w:t>Deuteronomy 31:4-5 (CSB)</w:t>
      </w:r>
    </w:p>
    <w:p w14:paraId="13594331" w14:textId="77777777" w:rsidR="001F0EDE" w:rsidRPr="001F0EDE" w:rsidRDefault="001F0EDE" w:rsidP="001F0EDE">
      <w:pPr>
        <w:spacing w:line="276" w:lineRule="auto"/>
        <w:rPr>
          <w:rFonts w:ascii="Calibri" w:hAnsi="Calibri"/>
        </w:rPr>
      </w:pPr>
    </w:p>
    <w:p w14:paraId="62737887" w14:textId="77777777" w:rsidR="001F0EDE" w:rsidRPr="001F0EDE" w:rsidRDefault="001F0EDE" w:rsidP="001F0EDE">
      <w:pPr>
        <w:spacing w:line="276" w:lineRule="auto"/>
        <w:rPr>
          <w:rFonts w:ascii="Calibri" w:hAnsi="Calibri"/>
        </w:rPr>
      </w:pPr>
      <w:r w:rsidRPr="001F0EDE">
        <w:rPr>
          <w:rFonts w:ascii="Calibri" w:hAnsi="Calibri"/>
        </w:rPr>
        <w:t>“But the Lord is faithful; he will strengthen and guard you from the evil one.”</w:t>
      </w:r>
    </w:p>
    <w:p w14:paraId="02E3C90F" w14:textId="77777777" w:rsidR="001F0EDE" w:rsidRPr="001F0EDE" w:rsidRDefault="001F0EDE" w:rsidP="001F0EDE">
      <w:pPr>
        <w:spacing w:line="276" w:lineRule="auto"/>
        <w:rPr>
          <w:rFonts w:ascii="Calibri" w:hAnsi="Calibri"/>
        </w:rPr>
      </w:pPr>
      <w:r w:rsidRPr="001F0EDE">
        <w:rPr>
          <w:rFonts w:ascii="Calibri" w:hAnsi="Calibri"/>
        </w:rPr>
        <w:t>2 Thessalonians 3:3 (CSB)</w:t>
      </w:r>
    </w:p>
    <w:p w14:paraId="77A4FB25" w14:textId="77777777" w:rsidR="001F0EDE" w:rsidRPr="001F0EDE" w:rsidRDefault="001F0EDE" w:rsidP="001F0EDE">
      <w:pPr>
        <w:spacing w:line="276" w:lineRule="auto"/>
        <w:rPr>
          <w:rFonts w:ascii="Calibri" w:hAnsi="Calibri"/>
        </w:rPr>
      </w:pPr>
    </w:p>
    <w:p w14:paraId="0F43AB37" w14:textId="77777777" w:rsidR="001F0EDE" w:rsidRPr="001F0EDE" w:rsidRDefault="001F0EDE" w:rsidP="001F0EDE">
      <w:pPr>
        <w:spacing w:line="276" w:lineRule="auto"/>
        <w:rPr>
          <w:rFonts w:ascii="Calibri" w:hAnsi="Calibri"/>
        </w:rPr>
      </w:pPr>
      <w:r w:rsidRPr="001F0EDE">
        <w:rPr>
          <w:rFonts w:ascii="Calibri" w:hAnsi="Calibri"/>
        </w:rPr>
        <w:t>“The Lord himself watches over you! The Lord stands beside you as your protective shade.”</w:t>
      </w:r>
    </w:p>
    <w:p w14:paraId="320C0F42" w14:textId="77777777" w:rsidR="001F0EDE" w:rsidRPr="001F0EDE" w:rsidRDefault="001F0EDE" w:rsidP="001F0EDE">
      <w:pPr>
        <w:spacing w:line="276" w:lineRule="auto"/>
        <w:rPr>
          <w:rFonts w:ascii="Calibri" w:hAnsi="Calibri"/>
        </w:rPr>
      </w:pPr>
      <w:r w:rsidRPr="001F0EDE">
        <w:rPr>
          <w:rFonts w:ascii="Calibri" w:hAnsi="Calibri"/>
        </w:rPr>
        <w:t>Psalm 121:5 (NLT)</w:t>
      </w:r>
    </w:p>
    <w:p w14:paraId="13B22C3F" w14:textId="77777777" w:rsidR="001F0EDE" w:rsidRPr="001F0EDE" w:rsidRDefault="001F0EDE" w:rsidP="001F0EDE">
      <w:pPr>
        <w:spacing w:line="276" w:lineRule="auto"/>
        <w:rPr>
          <w:rFonts w:ascii="Calibri" w:hAnsi="Calibri"/>
        </w:rPr>
      </w:pPr>
    </w:p>
    <w:p w14:paraId="35583B7D" w14:textId="77777777" w:rsidR="001F0EDE" w:rsidRPr="001F0EDE" w:rsidRDefault="001F0EDE" w:rsidP="001F0EDE">
      <w:pPr>
        <w:spacing w:line="276" w:lineRule="auto"/>
        <w:rPr>
          <w:rFonts w:ascii="Calibri" w:hAnsi="Calibri"/>
          <w:b/>
          <w:bCs/>
        </w:rPr>
      </w:pPr>
      <w:r w:rsidRPr="001F0EDE">
        <w:rPr>
          <w:rFonts w:ascii="Calibri" w:hAnsi="Calibri"/>
          <w:b/>
          <w:bCs/>
        </w:rPr>
        <w:t>3. Beside Me—He’s My Encourager</w:t>
      </w:r>
    </w:p>
    <w:p w14:paraId="14EEF2A5" w14:textId="77777777" w:rsidR="001F0EDE" w:rsidRPr="001F0EDE" w:rsidRDefault="001F0EDE" w:rsidP="001F0EDE">
      <w:pPr>
        <w:spacing w:line="276" w:lineRule="auto"/>
        <w:rPr>
          <w:rFonts w:ascii="Calibri" w:hAnsi="Calibri"/>
        </w:rPr>
      </w:pPr>
    </w:p>
    <w:p w14:paraId="2DDF5B51" w14:textId="77777777" w:rsidR="001F0EDE" w:rsidRPr="001F0EDE" w:rsidRDefault="001F0EDE" w:rsidP="001F0EDE">
      <w:pPr>
        <w:spacing w:line="276" w:lineRule="auto"/>
        <w:rPr>
          <w:rFonts w:ascii="Calibri" w:hAnsi="Calibri"/>
        </w:rPr>
      </w:pPr>
      <w:r w:rsidRPr="001F0EDE">
        <w:rPr>
          <w:rFonts w:ascii="Calibri" w:hAnsi="Calibri"/>
        </w:rPr>
        <w:t>“…Be strong and courageous; don’t be terrified or afraid of them. For the Lord your God is the one who will go with you; he will not leave you or abandon you.”</w:t>
      </w:r>
    </w:p>
    <w:p w14:paraId="6CBEEED1" w14:textId="77777777" w:rsidR="001F0EDE" w:rsidRPr="001F0EDE" w:rsidRDefault="001F0EDE" w:rsidP="001F0EDE">
      <w:pPr>
        <w:spacing w:line="276" w:lineRule="auto"/>
        <w:rPr>
          <w:rFonts w:ascii="Calibri" w:hAnsi="Calibri"/>
        </w:rPr>
      </w:pPr>
      <w:r w:rsidRPr="001F0EDE">
        <w:rPr>
          <w:rFonts w:ascii="Calibri" w:hAnsi="Calibri"/>
        </w:rPr>
        <w:t>Deuteronomy 31:6 (CSB)</w:t>
      </w:r>
    </w:p>
    <w:p w14:paraId="73DCB132" w14:textId="77777777" w:rsidR="001F0EDE" w:rsidRPr="001F0EDE" w:rsidRDefault="001F0EDE" w:rsidP="001F0EDE">
      <w:pPr>
        <w:spacing w:line="276" w:lineRule="auto"/>
        <w:rPr>
          <w:rFonts w:ascii="Calibri" w:hAnsi="Calibri"/>
        </w:rPr>
      </w:pPr>
    </w:p>
    <w:p w14:paraId="7486D34E" w14:textId="77777777" w:rsidR="001F0EDE" w:rsidRPr="001F0EDE" w:rsidRDefault="001F0EDE" w:rsidP="001F0EDE">
      <w:pPr>
        <w:spacing w:line="276" w:lineRule="auto"/>
        <w:rPr>
          <w:rFonts w:ascii="Calibri" w:hAnsi="Calibri"/>
        </w:rPr>
      </w:pPr>
      <w:r w:rsidRPr="001F0EDE">
        <w:rPr>
          <w:rFonts w:ascii="Calibri" w:hAnsi="Calibri"/>
        </w:rPr>
        <w:t>“The following night the Lord stood near Paul and said, ‘Take courage! As you have testified about me in Jerusalem, so you must also testify in Rome.’”</w:t>
      </w:r>
    </w:p>
    <w:p w14:paraId="7365592F" w14:textId="77777777" w:rsidR="001F0EDE" w:rsidRPr="001F0EDE" w:rsidRDefault="001F0EDE" w:rsidP="001F0EDE">
      <w:pPr>
        <w:spacing w:line="276" w:lineRule="auto"/>
        <w:rPr>
          <w:rFonts w:ascii="Calibri" w:hAnsi="Calibri"/>
        </w:rPr>
      </w:pPr>
      <w:r w:rsidRPr="001F0EDE">
        <w:rPr>
          <w:rFonts w:ascii="Calibri" w:hAnsi="Calibri"/>
        </w:rPr>
        <w:lastRenderedPageBreak/>
        <w:t>Acts 23:11 (NIV)</w:t>
      </w:r>
    </w:p>
    <w:p w14:paraId="121B580A" w14:textId="77777777" w:rsidR="001F0EDE" w:rsidRPr="001F0EDE" w:rsidRDefault="001F0EDE" w:rsidP="001F0EDE">
      <w:pPr>
        <w:spacing w:line="276" w:lineRule="auto"/>
        <w:rPr>
          <w:rFonts w:ascii="Calibri" w:hAnsi="Calibri"/>
        </w:rPr>
      </w:pPr>
    </w:p>
    <w:p w14:paraId="3E0D23C4" w14:textId="77777777" w:rsidR="001F0EDE" w:rsidRPr="001F0EDE" w:rsidRDefault="001F0EDE" w:rsidP="001F0EDE">
      <w:pPr>
        <w:spacing w:line="276" w:lineRule="auto"/>
        <w:rPr>
          <w:rFonts w:ascii="Calibri" w:hAnsi="Calibri"/>
          <w:b/>
          <w:bCs/>
        </w:rPr>
      </w:pPr>
      <w:r w:rsidRPr="001F0EDE">
        <w:rPr>
          <w:rFonts w:ascii="Calibri" w:hAnsi="Calibri"/>
          <w:b/>
          <w:bCs/>
        </w:rPr>
        <w:t>4. Beneath Me—He’s My Supporter</w:t>
      </w:r>
    </w:p>
    <w:p w14:paraId="1921EF85" w14:textId="77777777" w:rsidR="001F0EDE" w:rsidRPr="001F0EDE" w:rsidRDefault="001F0EDE" w:rsidP="001F0EDE">
      <w:pPr>
        <w:spacing w:line="276" w:lineRule="auto"/>
        <w:rPr>
          <w:rFonts w:ascii="Calibri" w:hAnsi="Calibri"/>
        </w:rPr>
      </w:pPr>
    </w:p>
    <w:p w14:paraId="45EE8893" w14:textId="77777777" w:rsidR="001F0EDE" w:rsidRPr="001F0EDE" w:rsidRDefault="001F0EDE" w:rsidP="001F0EDE">
      <w:pPr>
        <w:spacing w:line="276" w:lineRule="auto"/>
        <w:rPr>
          <w:rFonts w:ascii="Calibri" w:hAnsi="Calibri"/>
        </w:rPr>
      </w:pPr>
      <w:r w:rsidRPr="001F0EDE">
        <w:rPr>
          <w:rFonts w:ascii="Calibri" w:hAnsi="Calibri"/>
        </w:rPr>
        <w:t>“…Be strong and courageous; don’t be terrified or afraid of them. For the Lord your God is the one who will go with you; he will not leave you or abandon you.”</w:t>
      </w:r>
    </w:p>
    <w:p w14:paraId="6AFA3F46" w14:textId="77777777" w:rsidR="001F0EDE" w:rsidRPr="001F0EDE" w:rsidRDefault="001F0EDE" w:rsidP="001F0EDE">
      <w:pPr>
        <w:spacing w:line="276" w:lineRule="auto"/>
        <w:rPr>
          <w:rFonts w:ascii="Calibri" w:hAnsi="Calibri"/>
        </w:rPr>
      </w:pPr>
      <w:r w:rsidRPr="001F0EDE">
        <w:rPr>
          <w:rFonts w:ascii="Calibri" w:hAnsi="Calibri"/>
        </w:rPr>
        <w:t>Deuteronomy 31:6 (CSB)</w:t>
      </w:r>
    </w:p>
    <w:p w14:paraId="1D5A5266" w14:textId="77777777" w:rsidR="001F0EDE" w:rsidRPr="001F0EDE" w:rsidRDefault="001F0EDE" w:rsidP="001F0EDE">
      <w:pPr>
        <w:spacing w:line="276" w:lineRule="auto"/>
        <w:rPr>
          <w:rFonts w:ascii="Calibri" w:hAnsi="Calibri"/>
        </w:rPr>
      </w:pPr>
    </w:p>
    <w:p w14:paraId="2D17D12C" w14:textId="77777777" w:rsidR="001F0EDE" w:rsidRPr="001F0EDE" w:rsidRDefault="001F0EDE" w:rsidP="001F0EDE">
      <w:pPr>
        <w:spacing w:line="276" w:lineRule="auto"/>
        <w:rPr>
          <w:rFonts w:ascii="Calibri" w:hAnsi="Calibri"/>
        </w:rPr>
      </w:pPr>
      <w:r w:rsidRPr="001F0EDE">
        <w:rPr>
          <w:rFonts w:ascii="Calibri" w:hAnsi="Calibri"/>
        </w:rPr>
        <w:t>“But the Lord is faithful; he will strengthen and guard you from the evil one.”</w:t>
      </w:r>
    </w:p>
    <w:p w14:paraId="05C04EB8" w14:textId="77777777" w:rsidR="001F0EDE" w:rsidRPr="001F0EDE" w:rsidRDefault="001F0EDE" w:rsidP="001F0EDE">
      <w:pPr>
        <w:spacing w:line="276" w:lineRule="auto"/>
        <w:rPr>
          <w:rFonts w:ascii="Calibri" w:hAnsi="Calibri"/>
        </w:rPr>
      </w:pPr>
      <w:r w:rsidRPr="001F0EDE">
        <w:rPr>
          <w:rFonts w:ascii="Calibri" w:hAnsi="Calibri"/>
        </w:rPr>
        <w:t>2 Thessalonians 3:3 (CSB)</w:t>
      </w:r>
    </w:p>
    <w:p w14:paraId="107CFF39" w14:textId="77777777" w:rsidR="004B13C5" w:rsidRDefault="004B13C5" w:rsidP="009E4AB7">
      <w:pPr>
        <w:spacing w:line="276" w:lineRule="auto"/>
        <w:rPr>
          <w:rFonts w:ascii="Calibri" w:hAnsi="Calibri"/>
        </w:rPr>
      </w:pPr>
    </w:p>
    <w:sectPr w:rsidR="004B13C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5E729" w14:textId="77777777" w:rsidR="00117F99" w:rsidRDefault="00117F99">
      <w:r>
        <w:separator/>
      </w:r>
    </w:p>
  </w:endnote>
  <w:endnote w:type="continuationSeparator" w:id="0">
    <w:p w14:paraId="53B7F8F4" w14:textId="77777777" w:rsidR="00117F99" w:rsidRDefault="00117F99">
      <w:r>
        <w:continuationSeparator/>
      </w:r>
    </w:p>
  </w:endnote>
  <w:endnote w:type="continuationNotice" w:id="1">
    <w:p w14:paraId="68C869CD" w14:textId="77777777" w:rsidR="00117F99" w:rsidRDefault="00117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2E56" w14:textId="77777777" w:rsidR="00AD20D3" w:rsidRDefault="00AD2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C693" w14:textId="77777777" w:rsidR="00A20AF9" w:rsidRPr="00E001F4" w:rsidRDefault="00A20AF9" w:rsidP="00E001F4">
    <w:pPr>
      <w:pStyle w:val="Footer"/>
      <w:jc w:val="right"/>
      <w:rPr>
        <w:rFonts w:ascii="Calibri" w:hAnsi="Calibri"/>
      </w:rPr>
    </w:pPr>
    <w:r>
      <w:tab/>
    </w:r>
  </w:p>
  <w:p w14:paraId="0780DD42" w14:textId="199630A3" w:rsidR="00A20AF9" w:rsidRDefault="00A20AF9">
    <w:pPr>
      <w:pStyle w:val="Footer"/>
      <w:ind w:right="360"/>
    </w:pPr>
    <w:r>
      <w:rPr>
        <w:rFonts w:ascii="Calibri" w:hAnsi="Calibri"/>
        <w:b/>
        <w:bCs/>
      </w:rPr>
      <w:tab/>
    </w:r>
    <w:r w:rsidR="00EE5E42">
      <w:rPr>
        <w:rFonts w:ascii="Calibri" w:hAnsi="Calibri"/>
        <w:b/>
        <w:bCs/>
      </w:rPr>
      <w:t>Solid</w:t>
    </w:r>
    <w:r w:rsidRPr="00E001F4">
      <w:rPr>
        <w:rFonts w:ascii="Calibri" w:hAnsi="Calibri"/>
        <w:b/>
        <w:bCs/>
      </w:rPr>
      <w:t>—</w:t>
    </w:r>
    <w:r w:rsidR="00EE5E42">
      <w:rPr>
        <w:rFonts w:ascii="Calibri" w:hAnsi="Calibri"/>
        <w:b/>
        <w:bCs/>
      </w:rPr>
      <w:t xml:space="preserve">God’s Promises </w:t>
    </w:r>
    <w:proofErr w:type="gramStart"/>
    <w:r w:rsidR="00EE5E42">
      <w:rPr>
        <w:rFonts w:ascii="Calibri" w:hAnsi="Calibri"/>
        <w:b/>
        <w:bCs/>
      </w:rPr>
      <w:t>For</w:t>
    </w:r>
    <w:proofErr w:type="gramEnd"/>
    <w:r w:rsidR="00EE5E42">
      <w:rPr>
        <w:rFonts w:ascii="Calibri" w:hAnsi="Calibri"/>
        <w:b/>
        <w:bCs/>
      </w:rPr>
      <w:t xml:space="preserve"> </w:t>
    </w:r>
    <w:r w:rsidR="001F0EDE">
      <w:rPr>
        <w:rFonts w:ascii="Calibri" w:hAnsi="Calibri"/>
        <w:b/>
        <w:bCs/>
      </w:rPr>
      <w:t>Big Challenges</w:t>
    </w:r>
    <w:r w:rsidRPr="00E001F4">
      <w:rPr>
        <w:rFonts w:ascii="Calibri" w:hAnsi="Calibri"/>
      </w:rPr>
      <w:tab/>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1</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2</w:t>
    </w:r>
    <w:r w:rsidRPr="00E001F4">
      <w:rPr>
        <w:rFonts w:ascii="Calibri" w:hAnsi="Calibri"/>
        <w:b/>
        <w:bCs/>
      </w:rPr>
      <w:fldChar w:fldCharType="end"/>
    </w:r>
  </w:p>
  <w:p w14:paraId="75B4D729" w14:textId="77777777" w:rsidR="00A20AF9" w:rsidRDefault="00A20AF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643C" w14:textId="77777777" w:rsidR="00AD20D3" w:rsidRDefault="00AD2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3BA60" w14:textId="77777777" w:rsidR="00117F99" w:rsidRDefault="00117F99">
      <w:r>
        <w:separator/>
      </w:r>
    </w:p>
  </w:footnote>
  <w:footnote w:type="continuationSeparator" w:id="0">
    <w:p w14:paraId="3A551D77" w14:textId="77777777" w:rsidR="00117F99" w:rsidRDefault="00117F99">
      <w:r>
        <w:continuationSeparator/>
      </w:r>
    </w:p>
  </w:footnote>
  <w:footnote w:type="continuationNotice" w:id="1">
    <w:p w14:paraId="47D3AE93" w14:textId="77777777" w:rsidR="00117F99" w:rsidRDefault="00117F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F6AE8" w14:textId="77777777" w:rsidR="00E80EA2" w:rsidRDefault="00E80E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E843" w14:textId="77777777" w:rsidR="00A20AF9" w:rsidRDefault="00A20AF9">
    <w:pPr>
      <w:pStyle w:val="Header"/>
    </w:pPr>
  </w:p>
  <w:p w14:paraId="39873ADE" w14:textId="77777777" w:rsidR="00A20AF9" w:rsidRDefault="00A20A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21AA" w14:textId="77777777" w:rsidR="00E80EA2" w:rsidRDefault="00E80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23415225">
    <w:abstractNumId w:val="8"/>
  </w:num>
  <w:num w:numId="2" w16cid:durableId="793714898">
    <w:abstractNumId w:val="6"/>
  </w:num>
  <w:num w:numId="3" w16cid:durableId="1200314943">
    <w:abstractNumId w:val="5"/>
  </w:num>
  <w:num w:numId="4" w16cid:durableId="2061588076">
    <w:abstractNumId w:val="4"/>
  </w:num>
  <w:num w:numId="5" w16cid:durableId="864173020">
    <w:abstractNumId w:val="7"/>
  </w:num>
  <w:num w:numId="6" w16cid:durableId="418409541">
    <w:abstractNumId w:val="3"/>
  </w:num>
  <w:num w:numId="7" w16cid:durableId="1549300215">
    <w:abstractNumId w:val="2"/>
  </w:num>
  <w:num w:numId="8" w16cid:durableId="1720740697">
    <w:abstractNumId w:val="1"/>
  </w:num>
  <w:num w:numId="9" w16cid:durableId="1922567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C64C19"/>
    <w:rsid w:val="00002C62"/>
    <w:rsid w:val="000058A9"/>
    <w:rsid w:val="00007475"/>
    <w:rsid w:val="000101D8"/>
    <w:rsid w:val="0002614B"/>
    <w:rsid w:val="00026902"/>
    <w:rsid w:val="00026CF2"/>
    <w:rsid w:val="000427BF"/>
    <w:rsid w:val="00045681"/>
    <w:rsid w:val="000529A4"/>
    <w:rsid w:val="000617BE"/>
    <w:rsid w:val="00082D3E"/>
    <w:rsid w:val="0008638E"/>
    <w:rsid w:val="000927C6"/>
    <w:rsid w:val="00095757"/>
    <w:rsid w:val="000966E0"/>
    <w:rsid w:val="000B327E"/>
    <w:rsid w:val="000C3A44"/>
    <w:rsid w:val="000D064C"/>
    <w:rsid w:val="000D6515"/>
    <w:rsid w:val="000E5645"/>
    <w:rsid w:val="000F352B"/>
    <w:rsid w:val="000F3E99"/>
    <w:rsid w:val="000F78CC"/>
    <w:rsid w:val="00100E61"/>
    <w:rsid w:val="00101707"/>
    <w:rsid w:val="00115B54"/>
    <w:rsid w:val="00117F99"/>
    <w:rsid w:val="001307E2"/>
    <w:rsid w:val="00134671"/>
    <w:rsid w:val="001822A0"/>
    <w:rsid w:val="00185CA0"/>
    <w:rsid w:val="001903F1"/>
    <w:rsid w:val="001A2F4C"/>
    <w:rsid w:val="001A4038"/>
    <w:rsid w:val="001A7EFF"/>
    <w:rsid w:val="001B739A"/>
    <w:rsid w:val="001C6DAF"/>
    <w:rsid w:val="001D4CAB"/>
    <w:rsid w:val="001E3993"/>
    <w:rsid w:val="001F0EDE"/>
    <w:rsid w:val="001F2E97"/>
    <w:rsid w:val="001F736C"/>
    <w:rsid w:val="002252B6"/>
    <w:rsid w:val="002255D9"/>
    <w:rsid w:val="00236AB3"/>
    <w:rsid w:val="00255946"/>
    <w:rsid w:val="00265014"/>
    <w:rsid w:val="00274BB9"/>
    <w:rsid w:val="0028034F"/>
    <w:rsid w:val="00285843"/>
    <w:rsid w:val="00290511"/>
    <w:rsid w:val="002A27F0"/>
    <w:rsid w:val="002B4D5D"/>
    <w:rsid w:val="002B7D3B"/>
    <w:rsid w:val="002B7DA4"/>
    <w:rsid w:val="002D3E02"/>
    <w:rsid w:val="002D3E41"/>
    <w:rsid w:val="002D6FF3"/>
    <w:rsid w:val="002E1AD4"/>
    <w:rsid w:val="002F3A62"/>
    <w:rsid w:val="002F6231"/>
    <w:rsid w:val="003029A3"/>
    <w:rsid w:val="00313F0F"/>
    <w:rsid w:val="00327235"/>
    <w:rsid w:val="003343E0"/>
    <w:rsid w:val="003351DD"/>
    <w:rsid w:val="003360D2"/>
    <w:rsid w:val="0034188B"/>
    <w:rsid w:val="00346C31"/>
    <w:rsid w:val="00386B56"/>
    <w:rsid w:val="00394E73"/>
    <w:rsid w:val="00397EA2"/>
    <w:rsid w:val="003D2E36"/>
    <w:rsid w:val="003E0C7C"/>
    <w:rsid w:val="003E3313"/>
    <w:rsid w:val="003F0C46"/>
    <w:rsid w:val="003F23DC"/>
    <w:rsid w:val="003F3F19"/>
    <w:rsid w:val="003F6FC6"/>
    <w:rsid w:val="00404A59"/>
    <w:rsid w:val="0042042A"/>
    <w:rsid w:val="00440449"/>
    <w:rsid w:val="00442464"/>
    <w:rsid w:val="00447886"/>
    <w:rsid w:val="004511A1"/>
    <w:rsid w:val="00453676"/>
    <w:rsid w:val="00454962"/>
    <w:rsid w:val="0047649A"/>
    <w:rsid w:val="004816A2"/>
    <w:rsid w:val="004829B2"/>
    <w:rsid w:val="00487523"/>
    <w:rsid w:val="004A349B"/>
    <w:rsid w:val="004A73C5"/>
    <w:rsid w:val="004A7620"/>
    <w:rsid w:val="004B13C5"/>
    <w:rsid w:val="004B25B5"/>
    <w:rsid w:val="004B3BBE"/>
    <w:rsid w:val="004C3050"/>
    <w:rsid w:val="004C5E5A"/>
    <w:rsid w:val="004D1C32"/>
    <w:rsid w:val="004E7372"/>
    <w:rsid w:val="00504A84"/>
    <w:rsid w:val="00514E43"/>
    <w:rsid w:val="005250E7"/>
    <w:rsid w:val="005440F7"/>
    <w:rsid w:val="00554E4A"/>
    <w:rsid w:val="0057267E"/>
    <w:rsid w:val="00582FFE"/>
    <w:rsid w:val="00584249"/>
    <w:rsid w:val="00585F84"/>
    <w:rsid w:val="005922EB"/>
    <w:rsid w:val="00592F85"/>
    <w:rsid w:val="005A574A"/>
    <w:rsid w:val="005B2103"/>
    <w:rsid w:val="005B43AA"/>
    <w:rsid w:val="005B5A7B"/>
    <w:rsid w:val="005B660B"/>
    <w:rsid w:val="005B784E"/>
    <w:rsid w:val="005D45B6"/>
    <w:rsid w:val="005E1B8C"/>
    <w:rsid w:val="005E3D64"/>
    <w:rsid w:val="0062720A"/>
    <w:rsid w:val="00631CBE"/>
    <w:rsid w:val="00647F89"/>
    <w:rsid w:val="006666D7"/>
    <w:rsid w:val="00674036"/>
    <w:rsid w:val="00676E96"/>
    <w:rsid w:val="006A24A7"/>
    <w:rsid w:val="006A6FCB"/>
    <w:rsid w:val="006B5A22"/>
    <w:rsid w:val="006B7862"/>
    <w:rsid w:val="006C4559"/>
    <w:rsid w:val="006C7C8F"/>
    <w:rsid w:val="006D24DF"/>
    <w:rsid w:val="006D3136"/>
    <w:rsid w:val="006D3F80"/>
    <w:rsid w:val="006D5364"/>
    <w:rsid w:val="006E4F39"/>
    <w:rsid w:val="006E77E6"/>
    <w:rsid w:val="00702914"/>
    <w:rsid w:val="00704ABE"/>
    <w:rsid w:val="00710008"/>
    <w:rsid w:val="00725E75"/>
    <w:rsid w:val="00741505"/>
    <w:rsid w:val="00745459"/>
    <w:rsid w:val="007630E7"/>
    <w:rsid w:val="00791189"/>
    <w:rsid w:val="007960BA"/>
    <w:rsid w:val="0079738E"/>
    <w:rsid w:val="007A6325"/>
    <w:rsid w:val="007B0F53"/>
    <w:rsid w:val="007C5C95"/>
    <w:rsid w:val="007E1319"/>
    <w:rsid w:val="007F5E3F"/>
    <w:rsid w:val="008073BF"/>
    <w:rsid w:val="00822371"/>
    <w:rsid w:val="00834160"/>
    <w:rsid w:val="008356BD"/>
    <w:rsid w:val="0084063F"/>
    <w:rsid w:val="008546F2"/>
    <w:rsid w:val="00870C4A"/>
    <w:rsid w:val="00872B1A"/>
    <w:rsid w:val="00890144"/>
    <w:rsid w:val="00894E92"/>
    <w:rsid w:val="00895E2E"/>
    <w:rsid w:val="008B653B"/>
    <w:rsid w:val="008C653F"/>
    <w:rsid w:val="008E6542"/>
    <w:rsid w:val="0091120A"/>
    <w:rsid w:val="00911AC1"/>
    <w:rsid w:val="00915AB5"/>
    <w:rsid w:val="009175B4"/>
    <w:rsid w:val="00923C10"/>
    <w:rsid w:val="0093623D"/>
    <w:rsid w:val="00937628"/>
    <w:rsid w:val="009417A7"/>
    <w:rsid w:val="00951E3F"/>
    <w:rsid w:val="00955782"/>
    <w:rsid w:val="00956D2C"/>
    <w:rsid w:val="00963031"/>
    <w:rsid w:val="00972B7A"/>
    <w:rsid w:val="00984E58"/>
    <w:rsid w:val="00994505"/>
    <w:rsid w:val="00994C85"/>
    <w:rsid w:val="009969D3"/>
    <w:rsid w:val="00997A5C"/>
    <w:rsid w:val="009A6DB5"/>
    <w:rsid w:val="009B0874"/>
    <w:rsid w:val="009B35B5"/>
    <w:rsid w:val="009B408E"/>
    <w:rsid w:val="009B5711"/>
    <w:rsid w:val="009B579B"/>
    <w:rsid w:val="009B66A5"/>
    <w:rsid w:val="009B6985"/>
    <w:rsid w:val="009D293D"/>
    <w:rsid w:val="009D7446"/>
    <w:rsid w:val="009E04CE"/>
    <w:rsid w:val="009E4AB7"/>
    <w:rsid w:val="009E4C75"/>
    <w:rsid w:val="009E5D50"/>
    <w:rsid w:val="009F6672"/>
    <w:rsid w:val="00A050E6"/>
    <w:rsid w:val="00A0763F"/>
    <w:rsid w:val="00A20AF9"/>
    <w:rsid w:val="00A41D2C"/>
    <w:rsid w:val="00A43A90"/>
    <w:rsid w:val="00A51274"/>
    <w:rsid w:val="00A51B63"/>
    <w:rsid w:val="00A53864"/>
    <w:rsid w:val="00A71FC0"/>
    <w:rsid w:val="00A83591"/>
    <w:rsid w:val="00AB1D34"/>
    <w:rsid w:val="00AC1B83"/>
    <w:rsid w:val="00AC686C"/>
    <w:rsid w:val="00AD20D3"/>
    <w:rsid w:val="00AE1B97"/>
    <w:rsid w:val="00AF468A"/>
    <w:rsid w:val="00B03B8B"/>
    <w:rsid w:val="00B10327"/>
    <w:rsid w:val="00B158DB"/>
    <w:rsid w:val="00B3092B"/>
    <w:rsid w:val="00B40364"/>
    <w:rsid w:val="00B50F89"/>
    <w:rsid w:val="00B53E97"/>
    <w:rsid w:val="00B604D0"/>
    <w:rsid w:val="00B92770"/>
    <w:rsid w:val="00BA7A74"/>
    <w:rsid w:val="00BC0C43"/>
    <w:rsid w:val="00BC10B4"/>
    <w:rsid w:val="00BC766E"/>
    <w:rsid w:val="00BD145D"/>
    <w:rsid w:val="00BD21E1"/>
    <w:rsid w:val="00BD63AF"/>
    <w:rsid w:val="00BD7CBC"/>
    <w:rsid w:val="00BE35BE"/>
    <w:rsid w:val="00BE773F"/>
    <w:rsid w:val="00BF7F06"/>
    <w:rsid w:val="00C133CA"/>
    <w:rsid w:val="00C21AF8"/>
    <w:rsid w:val="00C251B8"/>
    <w:rsid w:val="00C362D1"/>
    <w:rsid w:val="00C56162"/>
    <w:rsid w:val="00C64C19"/>
    <w:rsid w:val="00C64E5E"/>
    <w:rsid w:val="00C86674"/>
    <w:rsid w:val="00C91CA2"/>
    <w:rsid w:val="00C97457"/>
    <w:rsid w:val="00CA3E8F"/>
    <w:rsid w:val="00CA69E3"/>
    <w:rsid w:val="00CB2F64"/>
    <w:rsid w:val="00CC6147"/>
    <w:rsid w:val="00CC7FC1"/>
    <w:rsid w:val="00CD108B"/>
    <w:rsid w:val="00CE52CA"/>
    <w:rsid w:val="00CE6359"/>
    <w:rsid w:val="00CF45D3"/>
    <w:rsid w:val="00D07A89"/>
    <w:rsid w:val="00D136C7"/>
    <w:rsid w:val="00D17448"/>
    <w:rsid w:val="00D2027F"/>
    <w:rsid w:val="00D21495"/>
    <w:rsid w:val="00D220DB"/>
    <w:rsid w:val="00D22877"/>
    <w:rsid w:val="00D44685"/>
    <w:rsid w:val="00D46321"/>
    <w:rsid w:val="00D80D10"/>
    <w:rsid w:val="00D86340"/>
    <w:rsid w:val="00D905F8"/>
    <w:rsid w:val="00D92F29"/>
    <w:rsid w:val="00DA0349"/>
    <w:rsid w:val="00DA7996"/>
    <w:rsid w:val="00DB7063"/>
    <w:rsid w:val="00DC3E39"/>
    <w:rsid w:val="00DC3F71"/>
    <w:rsid w:val="00DD197D"/>
    <w:rsid w:val="00DD2573"/>
    <w:rsid w:val="00DE0F70"/>
    <w:rsid w:val="00DE70E9"/>
    <w:rsid w:val="00DE7570"/>
    <w:rsid w:val="00DF09E4"/>
    <w:rsid w:val="00DF33A8"/>
    <w:rsid w:val="00E001F4"/>
    <w:rsid w:val="00E01194"/>
    <w:rsid w:val="00E34A7C"/>
    <w:rsid w:val="00E47413"/>
    <w:rsid w:val="00E53191"/>
    <w:rsid w:val="00E56440"/>
    <w:rsid w:val="00E56D30"/>
    <w:rsid w:val="00E64AE0"/>
    <w:rsid w:val="00E667AB"/>
    <w:rsid w:val="00E75A9B"/>
    <w:rsid w:val="00E765C0"/>
    <w:rsid w:val="00E80EA2"/>
    <w:rsid w:val="00E8255E"/>
    <w:rsid w:val="00E91EAD"/>
    <w:rsid w:val="00ED5DE1"/>
    <w:rsid w:val="00EE5E42"/>
    <w:rsid w:val="00EF1491"/>
    <w:rsid w:val="00EF1DC2"/>
    <w:rsid w:val="00F07ABA"/>
    <w:rsid w:val="00F110E3"/>
    <w:rsid w:val="00F152F0"/>
    <w:rsid w:val="00F31FAF"/>
    <w:rsid w:val="00F3234E"/>
    <w:rsid w:val="00F36CB1"/>
    <w:rsid w:val="00F417EF"/>
    <w:rsid w:val="00F47752"/>
    <w:rsid w:val="00FA4B6D"/>
    <w:rsid w:val="00FB290F"/>
    <w:rsid w:val="00FC14B2"/>
    <w:rsid w:val="00FC1A18"/>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B19EC99"/>
  <w15:chartTrackingRefBased/>
  <w15:docId w15:val="{2A1B6725-BFC3-0545-91F3-23F9183E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822371"/>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822371"/>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822371"/>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822371"/>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822371"/>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822371"/>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822371"/>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822371"/>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822371"/>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822371"/>
    <w:rPr>
      <w:rFonts w:ascii="Calibri" w:eastAsia="MS Gothic" w:hAnsi="Calibri"/>
      <w:b/>
      <w:bCs/>
      <w:color w:val="365F91"/>
      <w:sz w:val="28"/>
      <w:szCs w:val="28"/>
    </w:rPr>
  </w:style>
  <w:style w:type="character" w:customStyle="1" w:styleId="Heading2Char">
    <w:name w:val="Heading 2 Char"/>
    <w:link w:val="Heading2"/>
    <w:uiPriority w:val="9"/>
    <w:rsid w:val="00822371"/>
    <w:rPr>
      <w:rFonts w:ascii="Calibri" w:eastAsia="MS Gothic" w:hAnsi="Calibri"/>
      <w:b/>
      <w:bCs/>
      <w:color w:val="4F81BD"/>
      <w:sz w:val="26"/>
      <w:szCs w:val="26"/>
    </w:rPr>
  </w:style>
  <w:style w:type="character" w:customStyle="1" w:styleId="Heading3Char">
    <w:name w:val="Heading 3 Char"/>
    <w:link w:val="Heading3"/>
    <w:uiPriority w:val="9"/>
    <w:rsid w:val="00822371"/>
    <w:rPr>
      <w:rFonts w:ascii="Calibri" w:eastAsia="MS Gothic" w:hAnsi="Calibri"/>
      <w:b/>
      <w:bCs/>
      <w:color w:val="4F81BD"/>
      <w:sz w:val="22"/>
      <w:szCs w:val="22"/>
    </w:rPr>
  </w:style>
  <w:style w:type="character" w:customStyle="1" w:styleId="Heading4Char">
    <w:name w:val="Heading 4 Char"/>
    <w:link w:val="Heading4"/>
    <w:uiPriority w:val="9"/>
    <w:semiHidden/>
    <w:rsid w:val="00822371"/>
    <w:rPr>
      <w:rFonts w:ascii="Calibri" w:eastAsia="MS Gothic" w:hAnsi="Calibri"/>
      <w:b/>
      <w:bCs/>
      <w:i/>
      <w:iCs/>
      <w:color w:val="4F81BD"/>
      <w:sz w:val="22"/>
      <w:szCs w:val="22"/>
    </w:rPr>
  </w:style>
  <w:style w:type="character" w:customStyle="1" w:styleId="Heading5Char">
    <w:name w:val="Heading 5 Char"/>
    <w:link w:val="Heading5"/>
    <w:uiPriority w:val="9"/>
    <w:semiHidden/>
    <w:rsid w:val="00822371"/>
    <w:rPr>
      <w:rFonts w:ascii="Calibri" w:eastAsia="MS Gothic" w:hAnsi="Calibri"/>
      <w:color w:val="243F60"/>
      <w:sz w:val="22"/>
      <w:szCs w:val="22"/>
    </w:rPr>
  </w:style>
  <w:style w:type="character" w:customStyle="1" w:styleId="Heading6Char">
    <w:name w:val="Heading 6 Char"/>
    <w:link w:val="Heading6"/>
    <w:uiPriority w:val="9"/>
    <w:semiHidden/>
    <w:rsid w:val="00822371"/>
    <w:rPr>
      <w:rFonts w:ascii="Calibri" w:eastAsia="MS Gothic" w:hAnsi="Calibri"/>
      <w:i/>
      <w:iCs/>
      <w:color w:val="243F60"/>
      <w:sz w:val="22"/>
      <w:szCs w:val="22"/>
    </w:rPr>
  </w:style>
  <w:style w:type="character" w:customStyle="1" w:styleId="Heading7Char">
    <w:name w:val="Heading 7 Char"/>
    <w:link w:val="Heading7"/>
    <w:uiPriority w:val="9"/>
    <w:semiHidden/>
    <w:rsid w:val="00822371"/>
    <w:rPr>
      <w:rFonts w:ascii="Calibri" w:eastAsia="MS Gothic" w:hAnsi="Calibri"/>
      <w:i/>
      <w:iCs/>
      <w:color w:val="404040"/>
      <w:sz w:val="22"/>
      <w:szCs w:val="22"/>
    </w:rPr>
  </w:style>
  <w:style w:type="character" w:customStyle="1" w:styleId="Heading8Char">
    <w:name w:val="Heading 8 Char"/>
    <w:link w:val="Heading8"/>
    <w:uiPriority w:val="9"/>
    <w:semiHidden/>
    <w:rsid w:val="00822371"/>
    <w:rPr>
      <w:rFonts w:ascii="Calibri" w:eastAsia="MS Gothic" w:hAnsi="Calibri"/>
      <w:color w:val="4F81BD"/>
    </w:rPr>
  </w:style>
  <w:style w:type="character" w:customStyle="1" w:styleId="Heading9Char">
    <w:name w:val="Heading 9 Char"/>
    <w:link w:val="Heading9"/>
    <w:uiPriority w:val="9"/>
    <w:semiHidden/>
    <w:rsid w:val="00822371"/>
    <w:rPr>
      <w:rFonts w:ascii="Calibri" w:eastAsia="MS Gothic" w:hAnsi="Calibri"/>
      <w:i/>
      <w:iCs/>
      <w:color w:val="404040"/>
    </w:rPr>
  </w:style>
  <w:style w:type="paragraph" w:styleId="NoSpacing">
    <w:name w:val="No Spacing"/>
    <w:uiPriority w:val="1"/>
    <w:qFormat/>
    <w:rsid w:val="00822371"/>
    <w:rPr>
      <w:rFonts w:ascii="Cambria" w:eastAsia="MS Mincho" w:hAnsi="Cambria"/>
      <w:sz w:val="22"/>
      <w:szCs w:val="22"/>
    </w:rPr>
  </w:style>
  <w:style w:type="paragraph" w:styleId="Title">
    <w:name w:val="Title"/>
    <w:basedOn w:val="Normal"/>
    <w:next w:val="Normal"/>
    <w:link w:val="TitleChar"/>
    <w:uiPriority w:val="10"/>
    <w:qFormat/>
    <w:rsid w:val="00822371"/>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822371"/>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822371"/>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822371"/>
    <w:rPr>
      <w:rFonts w:ascii="Calibri" w:eastAsia="MS Gothic" w:hAnsi="Calibri"/>
      <w:i/>
      <w:iCs/>
      <w:color w:val="4F81BD"/>
      <w:spacing w:val="15"/>
      <w:sz w:val="24"/>
      <w:szCs w:val="24"/>
    </w:rPr>
  </w:style>
  <w:style w:type="paragraph" w:styleId="ListParagraph">
    <w:name w:val="List Paragraph"/>
    <w:basedOn w:val="Normal"/>
    <w:uiPriority w:val="34"/>
    <w:qFormat/>
    <w:rsid w:val="00822371"/>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822371"/>
    <w:rPr>
      <w:rFonts w:eastAsia="Calibri"/>
      <w:sz w:val="24"/>
      <w:szCs w:val="24"/>
      <w:lang w:eastAsia="ar-SA"/>
    </w:rPr>
  </w:style>
  <w:style w:type="paragraph" w:styleId="BodyText2">
    <w:name w:val="Body Text 2"/>
    <w:basedOn w:val="Normal"/>
    <w:link w:val="BodyText2Char"/>
    <w:uiPriority w:val="99"/>
    <w:unhideWhenUsed/>
    <w:rsid w:val="00822371"/>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822371"/>
    <w:rPr>
      <w:rFonts w:ascii="Cambria" w:eastAsia="MS Mincho" w:hAnsi="Cambria"/>
      <w:sz w:val="22"/>
      <w:szCs w:val="22"/>
    </w:rPr>
  </w:style>
  <w:style w:type="paragraph" w:styleId="BodyText3">
    <w:name w:val="Body Text 3"/>
    <w:basedOn w:val="Normal"/>
    <w:link w:val="BodyText3Char"/>
    <w:uiPriority w:val="99"/>
    <w:unhideWhenUsed/>
    <w:rsid w:val="00822371"/>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822371"/>
    <w:rPr>
      <w:rFonts w:ascii="Cambria" w:eastAsia="MS Mincho" w:hAnsi="Cambria"/>
      <w:sz w:val="16"/>
      <w:szCs w:val="16"/>
    </w:rPr>
  </w:style>
  <w:style w:type="paragraph" w:styleId="List2">
    <w:name w:val="List 2"/>
    <w:basedOn w:val="Normal"/>
    <w:uiPriority w:val="99"/>
    <w:unhideWhenUsed/>
    <w:rsid w:val="00822371"/>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822371"/>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822371"/>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822371"/>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822371"/>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822371"/>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822371"/>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822371"/>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822371"/>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822371"/>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822371"/>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822371"/>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822371"/>
    <w:rPr>
      <w:rFonts w:ascii="Courier" w:eastAsia="MS Mincho" w:hAnsi="Courier"/>
    </w:rPr>
  </w:style>
  <w:style w:type="paragraph" w:styleId="Quote">
    <w:name w:val="Quote"/>
    <w:basedOn w:val="Normal"/>
    <w:next w:val="Normal"/>
    <w:link w:val="QuoteChar"/>
    <w:uiPriority w:val="29"/>
    <w:qFormat/>
    <w:rsid w:val="00822371"/>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822371"/>
    <w:rPr>
      <w:rFonts w:ascii="Cambria" w:eastAsia="MS Mincho" w:hAnsi="Cambria"/>
      <w:i/>
      <w:iCs/>
      <w:color w:val="000000"/>
      <w:sz w:val="22"/>
      <w:szCs w:val="22"/>
    </w:rPr>
  </w:style>
  <w:style w:type="character" w:styleId="Strong">
    <w:name w:val="Strong"/>
    <w:uiPriority w:val="22"/>
    <w:qFormat/>
    <w:rsid w:val="00822371"/>
    <w:rPr>
      <w:b/>
      <w:bCs/>
    </w:rPr>
  </w:style>
  <w:style w:type="character" w:styleId="Emphasis">
    <w:name w:val="Emphasis"/>
    <w:uiPriority w:val="20"/>
    <w:qFormat/>
    <w:rsid w:val="00822371"/>
    <w:rPr>
      <w:i/>
      <w:iCs/>
    </w:rPr>
  </w:style>
  <w:style w:type="paragraph" w:styleId="IntenseQuote">
    <w:name w:val="Intense Quote"/>
    <w:basedOn w:val="Normal"/>
    <w:next w:val="Normal"/>
    <w:link w:val="IntenseQuoteChar"/>
    <w:uiPriority w:val="30"/>
    <w:qFormat/>
    <w:rsid w:val="00822371"/>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822371"/>
    <w:rPr>
      <w:rFonts w:ascii="Cambria" w:eastAsia="MS Mincho" w:hAnsi="Cambria"/>
      <w:b/>
      <w:bCs/>
      <w:i/>
      <w:iCs/>
      <w:color w:val="4F81BD"/>
      <w:sz w:val="22"/>
      <w:szCs w:val="22"/>
    </w:rPr>
  </w:style>
  <w:style w:type="character" w:styleId="SubtleEmphasis">
    <w:name w:val="Subtle Emphasis"/>
    <w:uiPriority w:val="19"/>
    <w:qFormat/>
    <w:rsid w:val="00822371"/>
    <w:rPr>
      <w:i/>
      <w:iCs/>
      <w:color w:val="808080"/>
    </w:rPr>
  </w:style>
  <w:style w:type="character" w:styleId="IntenseEmphasis">
    <w:name w:val="Intense Emphasis"/>
    <w:uiPriority w:val="21"/>
    <w:qFormat/>
    <w:rsid w:val="00822371"/>
    <w:rPr>
      <w:b/>
      <w:bCs/>
      <w:i/>
      <w:iCs/>
      <w:color w:val="4F81BD"/>
    </w:rPr>
  </w:style>
  <w:style w:type="character" w:styleId="SubtleReference">
    <w:name w:val="Subtle Reference"/>
    <w:uiPriority w:val="31"/>
    <w:qFormat/>
    <w:rsid w:val="00822371"/>
    <w:rPr>
      <w:smallCaps/>
      <w:color w:val="C0504D"/>
      <w:u w:val="single"/>
    </w:rPr>
  </w:style>
  <w:style w:type="character" w:styleId="IntenseReference">
    <w:name w:val="Intense Reference"/>
    <w:uiPriority w:val="32"/>
    <w:qFormat/>
    <w:rsid w:val="00822371"/>
    <w:rPr>
      <w:b/>
      <w:bCs/>
      <w:smallCaps/>
      <w:color w:val="C0504D"/>
      <w:spacing w:val="5"/>
      <w:u w:val="single"/>
    </w:rPr>
  </w:style>
  <w:style w:type="character" w:styleId="BookTitle">
    <w:name w:val="Book Title"/>
    <w:uiPriority w:val="33"/>
    <w:qFormat/>
    <w:rsid w:val="00822371"/>
    <w:rPr>
      <w:b/>
      <w:bCs/>
      <w:smallCaps/>
      <w:spacing w:val="5"/>
    </w:rPr>
  </w:style>
  <w:style w:type="paragraph" w:styleId="TOCHeading">
    <w:name w:val="TOC Heading"/>
    <w:basedOn w:val="Heading1"/>
    <w:next w:val="Normal"/>
    <w:uiPriority w:val="39"/>
    <w:semiHidden/>
    <w:unhideWhenUsed/>
    <w:qFormat/>
    <w:rsid w:val="00822371"/>
    <w:pPr>
      <w:outlineLvl w:val="9"/>
    </w:pPr>
  </w:style>
  <w:style w:type="table" w:styleId="TableGrid">
    <w:name w:val="Table Grid"/>
    <w:basedOn w:val="TableNormal"/>
    <w:uiPriority w:val="59"/>
    <w:rsid w:val="00822371"/>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82237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822371"/>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822371"/>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822371"/>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822371"/>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822371"/>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822371"/>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82237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82237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82237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82237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82237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82237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82237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82237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82237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82237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82237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82237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82237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82237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82237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2237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2237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2237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2237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2237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2237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2237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822371"/>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822371"/>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822371"/>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822371"/>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822371"/>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822371"/>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82237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82237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82237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82237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82237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82237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82237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82237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82237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82237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82237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82237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82237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82237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82237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82237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82237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82237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82237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82237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82237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822371"/>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822371"/>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822371"/>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822371"/>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822371"/>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822371"/>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822371"/>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822371"/>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822371"/>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822371"/>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822371"/>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822371"/>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822371"/>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822371"/>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822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FINAL/Outside%20The%20Box/Outside%20The%20Box%2001%20Heart%20Chec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Outside The Box 01 Heart Check.dotx</Template>
  <TotalTime>25</TotalTime>
  <Pages>13</Pages>
  <Words>4783</Words>
  <Characters>20711</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GT Boot Camp</vt:lpstr>
    </vt:vector>
  </TitlesOfParts>
  <Manager/>
  <Company>Transcribe Your Sermon</Company>
  <LinksUpToDate>false</LinksUpToDate>
  <CharactersWithSpaces>25376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Fiona Martinek</cp:lastModifiedBy>
  <cp:revision>7</cp:revision>
  <cp:lastPrinted>2021-02-04T17:41:00Z</cp:lastPrinted>
  <dcterms:created xsi:type="dcterms:W3CDTF">2023-05-15T05:27:00Z</dcterms:created>
  <dcterms:modified xsi:type="dcterms:W3CDTF">2023-05-15T18:12:00Z</dcterms:modified>
  <cp:category/>
</cp:coreProperties>
</file>